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3A95" w14:textId="0F6E2F60" w:rsidR="00847F35" w:rsidRDefault="00847F35" w:rsidP="003F3547">
      <w:pPr>
        <w:pStyle w:val="BasistekstEmtio"/>
      </w:pPr>
    </w:p>
    <w:p w14:paraId="46601EFF" w14:textId="4FDFE9F6" w:rsidR="006F4606" w:rsidRDefault="006F4606" w:rsidP="006F4606">
      <w:pPr>
        <w:pStyle w:val="Kop3"/>
        <w:numPr>
          <w:ilvl w:val="0"/>
          <w:numId w:val="0"/>
        </w:numPr>
        <w:ind w:left="851" w:hanging="851"/>
      </w:pPr>
      <w:bookmarkStart w:id="0" w:name="_Ref71622297"/>
      <w:bookmarkStart w:id="1" w:name="_Ref71622358"/>
      <w:bookmarkStart w:id="2" w:name="_Ref71622556"/>
      <w:bookmarkStart w:id="3" w:name="_Toc72421845"/>
      <w:r>
        <w:t>5.1.5</w:t>
      </w:r>
      <w:r>
        <w:tab/>
      </w:r>
      <w:r>
        <w:t>CV-sjabloon</w:t>
      </w:r>
      <w:bookmarkEnd w:id="0"/>
      <w:bookmarkEnd w:id="1"/>
      <w:bookmarkEnd w:id="2"/>
      <w:bookmarkEnd w:id="3"/>
    </w:p>
    <w:p w14:paraId="709209BB" w14:textId="5E8679FB" w:rsidR="006F4606" w:rsidRDefault="006F4606" w:rsidP="006F4606">
      <w:pPr>
        <w:pStyle w:val="BasistekstEmtio"/>
      </w:pPr>
      <w:r>
        <w:t xml:space="preserve">Van elk aangeboden teamlid dient een CV beschikbaar gesteld te worden, gefocust op de competenties zoals omschreven in voorgaande paragraaf. </w:t>
      </w:r>
      <w:r w:rsidRPr="003936D1">
        <w:rPr>
          <w:b/>
          <w:bCs/>
        </w:rPr>
        <w:t xml:space="preserve">Dit CV dient te zin opgesteld conform het CV-sjabloon beschreven in </w:t>
      </w:r>
      <w:r w:rsidRPr="00640314">
        <w:rPr>
          <w:b/>
          <w:bCs/>
        </w:rPr>
        <w:t>tabel 4. Dit</w:t>
      </w:r>
      <w:r w:rsidRPr="003936D1">
        <w:rPr>
          <w:b/>
          <w:bCs/>
        </w:rPr>
        <w:t xml:space="preserve"> sjabloon is tevens als separaat Word-bestand in Appendix </w:t>
      </w:r>
      <w:r>
        <w:rPr>
          <w:b/>
          <w:bCs/>
        </w:rPr>
        <w:t xml:space="preserve">6.7.4 </w:t>
      </w:r>
      <w:r w:rsidRPr="003936D1">
        <w:rPr>
          <w:b/>
          <w:bCs/>
        </w:rPr>
        <w:t>gevoegd.</w:t>
      </w:r>
    </w:p>
    <w:p w14:paraId="2D8C36C2" w14:textId="77777777" w:rsidR="006F4606" w:rsidRDefault="006F4606" w:rsidP="006F4606">
      <w:pPr>
        <w:pStyle w:val="BasistekstEmtio"/>
      </w:pPr>
    </w:p>
    <w:p w14:paraId="771D72A3" w14:textId="77777777" w:rsidR="006F4606" w:rsidRDefault="006F4606" w:rsidP="006F4606">
      <w:pPr>
        <w:pStyle w:val="BasistekstEmtio"/>
      </w:pPr>
      <w:r>
        <w:t>De Inschrijver is niet verplicht om voor elk teamlid op alle competenties in tabel 4 in te gaan. Wel dient de Inschrijver minimaal alle in tabel 4 gevraagde informatie te leveren voor wat betreft:</w:t>
      </w:r>
    </w:p>
    <w:p w14:paraId="3FC3BFF7" w14:textId="77777777" w:rsidR="006F4606" w:rsidRDefault="006F4606" w:rsidP="006F4606">
      <w:pPr>
        <w:pStyle w:val="Opsommingteken1eniveauEmtio"/>
        <w:numPr>
          <w:ilvl w:val="0"/>
          <w:numId w:val="32"/>
        </w:numPr>
        <w:spacing w:line="300" w:lineRule="atLeast"/>
      </w:pPr>
      <w:r>
        <w:t>Competentie C1 tot en met C3 voor alle teamleden.</w:t>
      </w:r>
    </w:p>
    <w:p w14:paraId="53A83E2C" w14:textId="77777777" w:rsidR="006F4606" w:rsidRDefault="006F4606" w:rsidP="006F4606">
      <w:pPr>
        <w:pStyle w:val="Opsommingteken1eniveauEmtio"/>
        <w:numPr>
          <w:ilvl w:val="0"/>
          <w:numId w:val="32"/>
        </w:numPr>
        <w:spacing w:line="300" w:lineRule="atLeast"/>
      </w:pPr>
      <w:r>
        <w:t>Competenties C04 tot en met C07 voor teamleden die primair in een technische rol worden geoffreerd.</w:t>
      </w:r>
    </w:p>
    <w:p w14:paraId="7865F6D9" w14:textId="77777777" w:rsidR="006F4606" w:rsidRDefault="006F4606" w:rsidP="006F4606">
      <w:pPr>
        <w:pStyle w:val="Opsommingteken1eniveauEmtio"/>
        <w:numPr>
          <w:ilvl w:val="0"/>
          <w:numId w:val="32"/>
        </w:numPr>
        <w:spacing w:line="300" w:lineRule="atLeast"/>
      </w:pPr>
      <w:r>
        <w:t>Competenties C08 tot en met C14 voor teamleden die primair in een ontwikkel rol worden geoffreerd.</w:t>
      </w:r>
    </w:p>
    <w:p w14:paraId="7ABBCD01" w14:textId="77777777" w:rsidR="006F4606" w:rsidRDefault="006F4606" w:rsidP="006F4606">
      <w:pPr>
        <w:pStyle w:val="BasistekstEmti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053"/>
        <w:gridCol w:w="1212"/>
        <w:gridCol w:w="1490"/>
        <w:gridCol w:w="964"/>
        <w:gridCol w:w="1265"/>
        <w:gridCol w:w="1226"/>
      </w:tblGrid>
      <w:tr w:rsidR="006F4606" w:rsidRPr="00686655" w14:paraId="52E95D40" w14:textId="77777777" w:rsidTr="00E901C1">
        <w:trPr>
          <w:tblHeader/>
        </w:trPr>
        <w:tc>
          <w:tcPr>
            <w:tcW w:w="1276" w:type="dxa"/>
            <w:shd w:val="clear" w:color="auto" w:fill="808080"/>
          </w:tcPr>
          <w:p w14:paraId="11B4880B" w14:textId="77777777" w:rsidR="006F4606" w:rsidRPr="00686655" w:rsidRDefault="006F4606" w:rsidP="00E901C1">
            <w:pPr>
              <w:pStyle w:val="BasistekstEmtio"/>
            </w:pPr>
            <w:r w:rsidRPr="00686655">
              <w:t>Competentie</w:t>
            </w:r>
          </w:p>
        </w:tc>
        <w:tc>
          <w:tcPr>
            <w:tcW w:w="1120" w:type="dxa"/>
            <w:shd w:val="clear" w:color="auto" w:fill="808080"/>
          </w:tcPr>
          <w:p w14:paraId="55D3B808" w14:textId="77777777" w:rsidR="006F4606" w:rsidRPr="00686655" w:rsidRDefault="006F4606" w:rsidP="00E901C1">
            <w:pPr>
              <w:pStyle w:val="BasistekstEmtio"/>
            </w:pPr>
            <w:r w:rsidRPr="00686655">
              <w:t>Naam Project(en)</w:t>
            </w:r>
          </w:p>
        </w:tc>
        <w:tc>
          <w:tcPr>
            <w:tcW w:w="1289" w:type="dxa"/>
            <w:shd w:val="clear" w:color="auto" w:fill="808080"/>
          </w:tcPr>
          <w:p w14:paraId="3647E0ED" w14:textId="77777777" w:rsidR="006F4606" w:rsidRPr="00686655" w:rsidRDefault="006F4606" w:rsidP="00E901C1">
            <w:pPr>
              <w:pStyle w:val="BasistekstEmtio"/>
            </w:pPr>
            <w:r w:rsidRPr="00686655">
              <w:t>Naam Organisaties</w:t>
            </w:r>
            <w:r>
              <w:rPr>
                <w:rStyle w:val="Voetnootmarkering"/>
                <w:color w:val="FFFFFF"/>
              </w:rPr>
              <w:footnoteReference w:id="1"/>
            </w:r>
          </w:p>
        </w:tc>
        <w:tc>
          <w:tcPr>
            <w:tcW w:w="1401" w:type="dxa"/>
            <w:shd w:val="clear" w:color="auto" w:fill="808080"/>
          </w:tcPr>
          <w:p w14:paraId="7E8CABA7" w14:textId="77777777" w:rsidR="006F4606" w:rsidRPr="00686655" w:rsidRDefault="006F4606" w:rsidP="00E901C1">
            <w:pPr>
              <w:pStyle w:val="BasistekstEmtio"/>
            </w:pPr>
            <w:r w:rsidRPr="00686655">
              <w:t xml:space="preserve">Van toepassing zijnde </w:t>
            </w:r>
            <w:r>
              <w:t>werkzaamheden</w:t>
            </w:r>
            <w:r>
              <w:rPr>
                <w:rStyle w:val="Voetnootmarkering"/>
                <w:color w:val="FFFFFF"/>
              </w:rPr>
              <w:footnoteReference w:id="2"/>
            </w:r>
          </w:p>
        </w:tc>
        <w:tc>
          <w:tcPr>
            <w:tcW w:w="1023" w:type="dxa"/>
            <w:shd w:val="clear" w:color="auto" w:fill="808080"/>
          </w:tcPr>
          <w:p w14:paraId="75A21169" w14:textId="77777777" w:rsidR="006F4606" w:rsidRPr="00686655" w:rsidRDefault="006F4606" w:rsidP="00E901C1">
            <w:pPr>
              <w:pStyle w:val="BasistekstEmtio"/>
            </w:pPr>
            <w:r w:rsidRPr="00686655">
              <w:t>Effectieve inzet</w:t>
            </w:r>
            <w:r>
              <w:rPr>
                <w:rStyle w:val="Voetnootmarkering"/>
                <w:color w:val="FFFFFF"/>
              </w:rPr>
              <w:footnoteReference w:id="3"/>
            </w:r>
          </w:p>
        </w:tc>
        <w:tc>
          <w:tcPr>
            <w:tcW w:w="2182" w:type="dxa"/>
            <w:shd w:val="clear" w:color="auto" w:fill="808080"/>
          </w:tcPr>
          <w:p w14:paraId="6582F123" w14:textId="77777777" w:rsidR="006F4606" w:rsidRPr="00686655" w:rsidRDefault="006F4606" w:rsidP="00E901C1">
            <w:pPr>
              <w:pStyle w:val="BasistekstEmtio"/>
            </w:pPr>
            <w:r w:rsidRPr="00686655">
              <w:t xml:space="preserve">Activiteit en </w:t>
            </w:r>
            <w:r>
              <w:t>resultaat</w:t>
            </w:r>
            <w:r>
              <w:rPr>
                <w:rStyle w:val="Voetnootmarkering"/>
                <w:color w:val="FFFFFF"/>
              </w:rPr>
              <w:footnoteReference w:id="4"/>
            </w:r>
          </w:p>
        </w:tc>
        <w:tc>
          <w:tcPr>
            <w:tcW w:w="542" w:type="dxa"/>
            <w:shd w:val="clear" w:color="auto" w:fill="808080"/>
          </w:tcPr>
          <w:p w14:paraId="6B69BFA0" w14:textId="77777777" w:rsidR="006F4606" w:rsidRPr="00686655" w:rsidRDefault="006F4606" w:rsidP="00E901C1">
            <w:pPr>
              <w:pStyle w:val="BasistekstEmtio"/>
            </w:pPr>
            <w:r>
              <w:t>Tevredenheid klant</w:t>
            </w:r>
            <w:r>
              <w:rPr>
                <w:rStyle w:val="Voetnootmarkering"/>
                <w:color w:val="FFFFFF"/>
              </w:rPr>
              <w:footnoteReference w:id="5"/>
            </w:r>
          </w:p>
        </w:tc>
      </w:tr>
      <w:tr w:rsidR="006F4606" w14:paraId="1583CA4E" w14:textId="77777777" w:rsidTr="00E901C1">
        <w:tc>
          <w:tcPr>
            <w:tcW w:w="1276" w:type="dxa"/>
          </w:tcPr>
          <w:p w14:paraId="5DAB5177" w14:textId="77777777" w:rsidR="006F4606" w:rsidRPr="00243C3A" w:rsidRDefault="006F4606" w:rsidP="00E901C1">
            <w:pPr>
              <w:pStyle w:val="BasistekstEmtio"/>
            </w:pPr>
            <w:r w:rsidRPr="00243C3A">
              <w:t>C01</w:t>
            </w:r>
          </w:p>
        </w:tc>
        <w:tc>
          <w:tcPr>
            <w:tcW w:w="1120" w:type="dxa"/>
          </w:tcPr>
          <w:p w14:paraId="10612DAE" w14:textId="77777777" w:rsidR="006F4606" w:rsidRDefault="006F4606" w:rsidP="00E901C1">
            <w:pPr>
              <w:pStyle w:val="BasistekstEmtio"/>
            </w:pPr>
          </w:p>
        </w:tc>
        <w:tc>
          <w:tcPr>
            <w:tcW w:w="1289" w:type="dxa"/>
          </w:tcPr>
          <w:p w14:paraId="7B2231D1" w14:textId="77777777" w:rsidR="006F4606" w:rsidRDefault="006F4606" w:rsidP="00E901C1">
            <w:pPr>
              <w:pStyle w:val="BasistekstEmtio"/>
            </w:pPr>
          </w:p>
        </w:tc>
        <w:tc>
          <w:tcPr>
            <w:tcW w:w="1401" w:type="dxa"/>
          </w:tcPr>
          <w:p w14:paraId="69DE154F" w14:textId="77777777" w:rsidR="006F4606" w:rsidRDefault="006F4606" w:rsidP="00E901C1">
            <w:pPr>
              <w:pStyle w:val="BasistekstEmtio"/>
            </w:pPr>
          </w:p>
        </w:tc>
        <w:tc>
          <w:tcPr>
            <w:tcW w:w="1023" w:type="dxa"/>
          </w:tcPr>
          <w:p w14:paraId="07E4779B" w14:textId="77777777" w:rsidR="006F4606" w:rsidRDefault="006F4606" w:rsidP="00E901C1">
            <w:pPr>
              <w:pStyle w:val="BasistekstEmtio"/>
            </w:pPr>
          </w:p>
        </w:tc>
        <w:tc>
          <w:tcPr>
            <w:tcW w:w="2182" w:type="dxa"/>
          </w:tcPr>
          <w:p w14:paraId="62CD2B1B" w14:textId="77777777" w:rsidR="006F4606" w:rsidRDefault="006F4606" w:rsidP="00E901C1">
            <w:pPr>
              <w:pStyle w:val="BasistekstEmtio"/>
            </w:pPr>
          </w:p>
        </w:tc>
        <w:tc>
          <w:tcPr>
            <w:tcW w:w="542" w:type="dxa"/>
          </w:tcPr>
          <w:p w14:paraId="73FB94AE" w14:textId="77777777" w:rsidR="006F4606" w:rsidRDefault="006F4606" w:rsidP="00E901C1">
            <w:pPr>
              <w:pStyle w:val="BasistekstEmtio"/>
            </w:pPr>
          </w:p>
        </w:tc>
      </w:tr>
      <w:tr w:rsidR="006F4606" w14:paraId="5D7CF4A6" w14:textId="77777777" w:rsidTr="00E901C1">
        <w:tc>
          <w:tcPr>
            <w:tcW w:w="1276" w:type="dxa"/>
          </w:tcPr>
          <w:p w14:paraId="7BF4C5CF" w14:textId="77777777" w:rsidR="006F4606" w:rsidRPr="00243C3A" w:rsidRDefault="006F4606" w:rsidP="00E901C1">
            <w:pPr>
              <w:pStyle w:val="BasistekstEmtio"/>
            </w:pPr>
            <w:r w:rsidRPr="00243C3A">
              <w:t>C02</w:t>
            </w:r>
          </w:p>
        </w:tc>
        <w:tc>
          <w:tcPr>
            <w:tcW w:w="1120" w:type="dxa"/>
          </w:tcPr>
          <w:p w14:paraId="78558E3B" w14:textId="77777777" w:rsidR="006F4606" w:rsidRDefault="006F4606" w:rsidP="00E901C1">
            <w:pPr>
              <w:pStyle w:val="BasistekstEmtio"/>
            </w:pPr>
          </w:p>
        </w:tc>
        <w:tc>
          <w:tcPr>
            <w:tcW w:w="1289" w:type="dxa"/>
          </w:tcPr>
          <w:p w14:paraId="053E6D57" w14:textId="77777777" w:rsidR="006F4606" w:rsidRDefault="006F4606" w:rsidP="00E901C1">
            <w:pPr>
              <w:pStyle w:val="BasistekstEmtio"/>
            </w:pPr>
          </w:p>
        </w:tc>
        <w:tc>
          <w:tcPr>
            <w:tcW w:w="1401" w:type="dxa"/>
          </w:tcPr>
          <w:p w14:paraId="46F5587B" w14:textId="77777777" w:rsidR="006F4606" w:rsidRDefault="006F4606" w:rsidP="00E901C1">
            <w:pPr>
              <w:pStyle w:val="BasistekstEmtio"/>
            </w:pPr>
          </w:p>
        </w:tc>
        <w:tc>
          <w:tcPr>
            <w:tcW w:w="1023" w:type="dxa"/>
          </w:tcPr>
          <w:p w14:paraId="4D503129" w14:textId="77777777" w:rsidR="006F4606" w:rsidRDefault="006F4606" w:rsidP="00E901C1">
            <w:pPr>
              <w:pStyle w:val="BasistekstEmtio"/>
            </w:pPr>
          </w:p>
        </w:tc>
        <w:tc>
          <w:tcPr>
            <w:tcW w:w="2182" w:type="dxa"/>
          </w:tcPr>
          <w:p w14:paraId="187AE0DE" w14:textId="77777777" w:rsidR="006F4606" w:rsidRDefault="006F4606" w:rsidP="00E901C1">
            <w:pPr>
              <w:pStyle w:val="BasistekstEmtio"/>
            </w:pPr>
          </w:p>
        </w:tc>
        <w:tc>
          <w:tcPr>
            <w:tcW w:w="542" w:type="dxa"/>
          </w:tcPr>
          <w:p w14:paraId="3D115880" w14:textId="77777777" w:rsidR="006F4606" w:rsidRDefault="006F4606" w:rsidP="00E901C1">
            <w:pPr>
              <w:pStyle w:val="BasistekstEmtio"/>
            </w:pPr>
          </w:p>
        </w:tc>
      </w:tr>
      <w:tr w:rsidR="006F4606" w14:paraId="00945AAF" w14:textId="77777777" w:rsidTr="00E901C1">
        <w:tc>
          <w:tcPr>
            <w:tcW w:w="1276" w:type="dxa"/>
          </w:tcPr>
          <w:p w14:paraId="1DC26F74" w14:textId="77777777" w:rsidR="006F4606" w:rsidRPr="00243C3A" w:rsidRDefault="006F4606" w:rsidP="00E901C1">
            <w:pPr>
              <w:pStyle w:val="BasistekstEmtio"/>
            </w:pPr>
            <w:r w:rsidRPr="00243C3A">
              <w:t>C03</w:t>
            </w:r>
          </w:p>
        </w:tc>
        <w:tc>
          <w:tcPr>
            <w:tcW w:w="1120" w:type="dxa"/>
          </w:tcPr>
          <w:p w14:paraId="473A853D" w14:textId="77777777" w:rsidR="006F4606" w:rsidRDefault="006F4606" w:rsidP="00E901C1">
            <w:pPr>
              <w:pStyle w:val="BasistekstEmtio"/>
            </w:pPr>
          </w:p>
        </w:tc>
        <w:tc>
          <w:tcPr>
            <w:tcW w:w="1289" w:type="dxa"/>
          </w:tcPr>
          <w:p w14:paraId="2B1655AB" w14:textId="77777777" w:rsidR="006F4606" w:rsidRDefault="006F4606" w:rsidP="00E901C1">
            <w:pPr>
              <w:pStyle w:val="BasistekstEmtio"/>
            </w:pPr>
          </w:p>
        </w:tc>
        <w:tc>
          <w:tcPr>
            <w:tcW w:w="1401" w:type="dxa"/>
          </w:tcPr>
          <w:p w14:paraId="12E1592A" w14:textId="77777777" w:rsidR="006F4606" w:rsidRDefault="006F4606" w:rsidP="00E901C1">
            <w:pPr>
              <w:pStyle w:val="BasistekstEmtio"/>
            </w:pPr>
          </w:p>
        </w:tc>
        <w:tc>
          <w:tcPr>
            <w:tcW w:w="1023" w:type="dxa"/>
          </w:tcPr>
          <w:p w14:paraId="6A266424" w14:textId="77777777" w:rsidR="006F4606" w:rsidRDefault="006F4606" w:rsidP="00E901C1">
            <w:pPr>
              <w:pStyle w:val="BasistekstEmtio"/>
            </w:pPr>
          </w:p>
        </w:tc>
        <w:tc>
          <w:tcPr>
            <w:tcW w:w="2182" w:type="dxa"/>
          </w:tcPr>
          <w:p w14:paraId="5DDCA8A5" w14:textId="77777777" w:rsidR="006F4606" w:rsidRDefault="006F4606" w:rsidP="00E901C1">
            <w:pPr>
              <w:pStyle w:val="BasistekstEmtio"/>
            </w:pPr>
          </w:p>
        </w:tc>
        <w:tc>
          <w:tcPr>
            <w:tcW w:w="542" w:type="dxa"/>
          </w:tcPr>
          <w:p w14:paraId="753EAD89" w14:textId="77777777" w:rsidR="006F4606" w:rsidRDefault="006F4606" w:rsidP="00E901C1">
            <w:pPr>
              <w:pStyle w:val="BasistekstEmtio"/>
            </w:pPr>
          </w:p>
        </w:tc>
      </w:tr>
      <w:tr w:rsidR="006F4606" w14:paraId="6C711BC3" w14:textId="77777777" w:rsidTr="00E901C1">
        <w:tc>
          <w:tcPr>
            <w:tcW w:w="1276" w:type="dxa"/>
          </w:tcPr>
          <w:p w14:paraId="56678D11" w14:textId="77777777" w:rsidR="006F4606" w:rsidRPr="00243C3A" w:rsidRDefault="006F4606" w:rsidP="00E901C1">
            <w:pPr>
              <w:pStyle w:val="BasistekstEmtio"/>
            </w:pPr>
            <w:r w:rsidRPr="00243C3A">
              <w:t>C04</w:t>
            </w:r>
          </w:p>
        </w:tc>
        <w:tc>
          <w:tcPr>
            <w:tcW w:w="1120" w:type="dxa"/>
          </w:tcPr>
          <w:p w14:paraId="5D9BA66F" w14:textId="77777777" w:rsidR="006F4606" w:rsidRDefault="006F4606" w:rsidP="00E901C1">
            <w:pPr>
              <w:pStyle w:val="BasistekstEmtio"/>
            </w:pPr>
          </w:p>
        </w:tc>
        <w:tc>
          <w:tcPr>
            <w:tcW w:w="1289" w:type="dxa"/>
          </w:tcPr>
          <w:p w14:paraId="374CCCC9" w14:textId="77777777" w:rsidR="006F4606" w:rsidRDefault="006F4606" w:rsidP="00E901C1">
            <w:pPr>
              <w:pStyle w:val="BasistekstEmtio"/>
            </w:pPr>
          </w:p>
        </w:tc>
        <w:tc>
          <w:tcPr>
            <w:tcW w:w="1401" w:type="dxa"/>
          </w:tcPr>
          <w:p w14:paraId="18591A68" w14:textId="77777777" w:rsidR="006F4606" w:rsidRDefault="006F4606" w:rsidP="00E901C1">
            <w:pPr>
              <w:pStyle w:val="BasistekstEmtio"/>
            </w:pPr>
          </w:p>
        </w:tc>
        <w:tc>
          <w:tcPr>
            <w:tcW w:w="1023" w:type="dxa"/>
          </w:tcPr>
          <w:p w14:paraId="2D56C406" w14:textId="77777777" w:rsidR="006F4606" w:rsidRDefault="006F4606" w:rsidP="00E901C1">
            <w:pPr>
              <w:pStyle w:val="BasistekstEmtio"/>
            </w:pPr>
          </w:p>
        </w:tc>
        <w:tc>
          <w:tcPr>
            <w:tcW w:w="2182" w:type="dxa"/>
          </w:tcPr>
          <w:p w14:paraId="74AAF584" w14:textId="77777777" w:rsidR="006F4606" w:rsidRDefault="006F4606" w:rsidP="00E901C1">
            <w:pPr>
              <w:pStyle w:val="BasistekstEmtio"/>
            </w:pPr>
          </w:p>
        </w:tc>
        <w:tc>
          <w:tcPr>
            <w:tcW w:w="542" w:type="dxa"/>
          </w:tcPr>
          <w:p w14:paraId="5D99B2E6" w14:textId="77777777" w:rsidR="006F4606" w:rsidRDefault="006F4606" w:rsidP="00E901C1">
            <w:pPr>
              <w:pStyle w:val="BasistekstEmtio"/>
            </w:pPr>
          </w:p>
        </w:tc>
      </w:tr>
      <w:tr w:rsidR="006F4606" w14:paraId="29433FC9" w14:textId="77777777" w:rsidTr="00E901C1">
        <w:tc>
          <w:tcPr>
            <w:tcW w:w="1276" w:type="dxa"/>
          </w:tcPr>
          <w:p w14:paraId="4A42EB7F" w14:textId="77777777" w:rsidR="006F4606" w:rsidRPr="00243C3A" w:rsidRDefault="006F4606" w:rsidP="00E901C1">
            <w:pPr>
              <w:pStyle w:val="BasistekstEmtio"/>
            </w:pPr>
            <w:r w:rsidRPr="00243C3A">
              <w:t>C05</w:t>
            </w:r>
          </w:p>
        </w:tc>
        <w:tc>
          <w:tcPr>
            <w:tcW w:w="1120" w:type="dxa"/>
          </w:tcPr>
          <w:p w14:paraId="04513118" w14:textId="77777777" w:rsidR="006F4606" w:rsidRDefault="006F4606" w:rsidP="00E901C1">
            <w:pPr>
              <w:pStyle w:val="BasistekstEmtio"/>
            </w:pPr>
          </w:p>
        </w:tc>
        <w:tc>
          <w:tcPr>
            <w:tcW w:w="1289" w:type="dxa"/>
          </w:tcPr>
          <w:p w14:paraId="39D523E9" w14:textId="77777777" w:rsidR="006F4606" w:rsidRDefault="006F4606" w:rsidP="00E901C1">
            <w:pPr>
              <w:pStyle w:val="BasistekstEmtio"/>
            </w:pPr>
          </w:p>
        </w:tc>
        <w:tc>
          <w:tcPr>
            <w:tcW w:w="1401" w:type="dxa"/>
          </w:tcPr>
          <w:p w14:paraId="40CF7258" w14:textId="77777777" w:rsidR="006F4606" w:rsidRDefault="006F4606" w:rsidP="00E901C1">
            <w:pPr>
              <w:pStyle w:val="BasistekstEmtio"/>
            </w:pPr>
          </w:p>
        </w:tc>
        <w:tc>
          <w:tcPr>
            <w:tcW w:w="1023" w:type="dxa"/>
          </w:tcPr>
          <w:p w14:paraId="7162657E" w14:textId="77777777" w:rsidR="006F4606" w:rsidRDefault="006F4606" w:rsidP="00E901C1">
            <w:pPr>
              <w:pStyle w:val="BasistekstEmtio"/>
            </w:pPr>
          </w:p>
        </w:tc>
        <w:tc>
          <w:tcPr>
            <w:tcW w:w="2182" w:type="dxa"/>
          </w:tcPr>
          <w:p w14:paraId="66DC9692" w14:textId="77777777" w:rsidR="006F4606" w:rsidRDefault="006F4606" w:rsidP="00E901C1">
            <w:pPr>
              <w:pStyle w:val="BasistekstEmtio"/>
            </w:pPr>
          </w:p>
        </w:tc>
        <w:tc>
          <w:tcPr>
            <w:tcW w:w="542" w:type="dxa"/>
          </w:tcPr>
          <w:p w14:paraId="37894C5C" w14:textId="77777777" w:rsidR="006F4606" w:rsidRDefault="006F4606" w:rsidP="00E901C1">
            <w:pPr>
              <w:pStyle w:val="BasistekstEmtio"/>
            </w:pPr>
          </w:p>
        </w:tc>
      </w:tr>
      <w:tr w:rsidR="006F4606" w14:paraId="648B5E38" w14:textId="77777777" w:rsidTr="00E901C1">
        <w:tc>
          <w:tcPr>
            <w:tcW w:w="1276" w:type="dxa"/>
          </w:tcPr>
          <w:p w14:paraId="13F2DE1C" w14:textId="77777777" w:rsidR="006F4606" w:rsidRDefault="006F4606" w:rsidP="00E901C1">
            <w:pPr>
              <w:pStyle w:val="BasistekstEmtio"/>
            </w:pPr>
            <w:r>
              <w:t>C06</w:t>
            </w:r>
          </w:p>
        </w:tc>
        <w:tc>
          <w:tcPr>
            <w:tcW w:w="1120" w:type="dxa"/>
          </w:tcPr>
          <w:p w14:paraId="673F94B6" w14:textId="77777777" w:rsidR="006F4606" w:rsidRDefault="006F4606" w:rsidP="00E901C1">
            <w:pPr>
              <w:pStyle w:val="BasistekstEmtio"/>
            </w:pPr>
          </w:p>
        </w:tc>
        <w:tc>
          <w:tcPr>
            <w:tcW w:w="1289" w:type="dxa"/>
          </w:tcPr>
          <w:p w14:paraId="0D390155" w14:textId="77777777" w:rsidR="006F4606" w:rsidRDefault="006F4606" w:rsidP="00E901C1">
            <w:pPr>
              <w:pStyle w:val="BasistekstEmtio"/>
            </w:pPr>
          </w:p>
        </w:tc>
        <w:tc>
          <w:tcPr>
            <w:tcW w:w="1401" w:type="dxa"/>
          </w:tcPr>
          <w:p w14:paraId="5EF4CCFA" w14:textId="77777777" w:rsidR="006F4606" w:rsidRDefault="006F4606" w:rsidP="00E901C1">
            <w:pPr>
              <w:pStyle w:val="BasistekstEmtio"/>
            </w:pPr>
          </w:p>
        </w:tc>
        <w:tc>
          <w:tcPr>
            <w:tcW w:w="1023" w:type="dxa"/>
          </w:tcPr>
          <w:p w14:paraId="70688E60" w14:textId="77777777" w:rsidR="006F4606" w:rsidRDefault="006F4606" w:rsidP="00E901C1">
            <w:pPr>
              <w:pStyle w:val="BasistekstEmtio"/>
            </w:pPr>
          </w:p>
        </w:tc>
        <w:tc>
          <w:tcPr>
            <w:tcW w:w="2182" w:type="dxa"/>
          </w:tcPr>
          <w:p w14:paraId="762AE6DE" w14:textId="77777777" w:rsidR="006F4606" w:rsidRDefault="006F4606" w:rsidP="00E901C1">
            <w:pPr>
              <w:pStyle w:val="BasistekstEmtio"/>
            </w:pPr>
          </w:p>
        </w:tc>
        <w:tc>
          <w:tcPr>
            <w:tcW w:w="542" w:type="dxa"/>
          </w:tcPr>
          <w:p w14:paraId="66E7C55D" w14:textId="77777777" w:rsidR="006F4606" w:rsidRDefault="006F4606" w:rsidP="00E901C1">
            <w:pPr>
              <w:pStyle w:val="BasistekstEmtio"/>
            </w:pPr>
          </w:p>
        </w:tc>
      </w:tr>
      <w:tr w:rsidR="006F4606" w14:paraId="347D298D" w14:textId="77777777" w:rsidTr="00E901C1">
        <w:tc>
          <w:tcPr>
            <w:tcW w:w="1276" w:type="dxa"/>
          </w:tcPr>
          <w:p w14:paraId="51AA7797" w14:textId="77777777" w:rsidR="006F4606" w:rsidRDefault="006F4606" w:rsidP="00E901C1">
            <w:pPr>
              <w:pStyle w:val="BasistekstEmtio"/>
            </w:pPr>
            <w:r>
              <w:t>C07</w:t>
            </w:r>
          </w:p>
        </w:tc>
        <w:tc>
          <w:tcPr>
            <w:tcW w:w="1120" w:type="dxa"/>
          </w:tcPr>
          <w:p w14:paraId="13BAAF41" w14:textId="77777777" w:rsidR="006F4606" w:rsidRDefault="006F4606" w:rsidP="00E901C1">
            <w:pPr>
              <w:pStyle w:val="BasistekstEmtio"/>
            </w:pPr>
          </w:p>
        </w:tc>
        <w:tc>
          <w:tcPr>
            <w:tcW w:w="1289" w:type="dxa"/>
          </w:tcPr>
          <w:p w14:paraId="7BE20A74" w14:textId="77777777" w:rsidR="006F4606" w:rsidRDefault="006F4606" w:rsidP="00E901C1">
            <w:pPr>
              <w:pStyle w:val="BasistekstEmtio"/>
            </w:pPr>
          </w:p>
        </w:tc>
        <w:tc>
          <w:tcPr>
            <w:tcW w:w="1401" w:type="dxa"/>
          </w:tcPr>
          <w:p w14:paraId="29B80D09" w14:textId="77777777" w:rsidR="006F4606" w:rsidRDefault="006F4606" w:rsidP="00E901C1">
            <w:pPr>
              <w:pStyle w:val="BasistekstEmtio"/>
            </w:pPr>
          </w:p>
        </w:tc>
        <w:tc>
          <w:tcPr>
            <w:tcW w:w="1023" w:type="dxa"/>
          </w:tcPr>
          <w:p w14:paraId="14D8E6B7" w14:textId="77777777" w:rsidR="006F4606" w:rsidRDefault="006F4606" w:rsidP="00E901C1">
            <w:pPr>
              <w:pStyle w:val="BasistekstEmtio"/>
            </w:pPr>
          </w:p>
        </w:tc>
        <w:tc>
          <w:tcPr>
            <w:tcW w:w="2182" w:type="dxa"/>
          </w:tcPr>
          <w:p w14:paraId="6017C927" w14:textId="77777777" w:rsidR="006F4606" w:rsidRDefault="006F4606" w:rsidP="00E901C1">
            <w:pPr>
              <w:pStyle w:val="BasistekstEmtio"/>
            </w:pPr>
          </w:p>
        </w:tc>
        <w:tc>
          <w:tcPr>
            <w:tcW w:w="542" w:type="dxa"/>
          </w:tcPr>
          <w:p w14:paraId="0B8CD2BC" w14:textId="77777777" w:rsidR="006F4606" w:rsidRDefault="006F4606" w:rsidP="00E901C1">
            <w:pPr>
              <w:pStyle w:val="BasistekstEmtio"/>
            </w:pPr>
          </w:p>
        </w:tc>
      </w:tr>
      <w:tr w:rsidR="006F4606" w14:paraId="3106D272" w14:textId="77777777" w:rsidTr="00E901C1">
        <w:tc>
          <w:tcPr>
            <w:tcW w:w="1276" w:type="dxa"/>
          </w:tcPr>
          <w:p w14:paraId="40AFC2FD" w14:textId="77777777" w:rsidR="006F4606" w:rsidRDefault="006F4606" w:rsidP="00E901C1">
            <w:pPr>
              <w:pStyle w:val="BasistekstEmtio"/>
            </w:pPr>
            <w:r>
              <w:t>C08</w:t>
            </w:r>
          </w:p>
        </w:tc>
        <w:tc>
          <w:tcPr>
            <w:tcW w:w="1120" w:type="dxa"/>
          </w:tcPr>
          <w:p w14:paraId="31D849AA" w14:textId="77777777" w:rsidR="006F4606" w:rsidRDefault="006F4606" w:rsidP="00E901C1">
            <w:pPr>
              <w:pStyle w:val="BasistekstEmtio"/>
            </w:pPr>
          </w:p>
        </w:tc>
        <w:tc>
          <w:tcPr>
            <w:tcW w:w="1289" w:type="dxa"/>
          </w:tcPr>
          <w:p w14:paraId="518ECBDC" w14:textId="77777777" w:rsidR="006F4606" w:rsidRDefault="006F4606" w:rsidP="00E901C1">
            <w:pPr>
              <w:pStyle w:val="BasistekstEmtio"/>
            </w:pPr>
          </w:p>
        </w:tc>
        <w:tc>
          <w:tcPr>
            <w:tcW w:w="1401" w:type="dxa"/>
          </w:tcPr>
          <w:p w14:paraId="6E2F8D3D" w14:textId="77777777" w:rsidR="006F4606" w:rsidRDefault="006F4606" w:rsidP="00E901C1">
            <w:pPr>
              <w:pStyle w:val="BasistekstEmtio"/>
            </w:pPr>
          </w:p>
        </w:tc>
        <w:tc>
          <w:tcPr>
            <w:tcW w:w="1023" w:type="dxa"/>
          </w:tcPr>
          <w:p w14:paraId="314A4097" w14:textId="77777777" w:rsidR="006F4606" w:rsidRDefault="006F4606" w:rsidP="00E901C1">
            <w:pPr>
              <w:pStyle w:val="BasistekstEmtio"/>
            </w:pPr>
          </w:p>
        </w:tc>
        <w:tc>
          <w:tcPr>
            <w:tcW w:w="2182" w:type="dxa"/>
          </w:tcPr>
          <w:p w14:paraId="089CBC32" w14:textId="77777777" w:rsidR="006F4606" w:rsidRDefault="006F4606" w:rsidP="00E901C1">
            <w:pPr>
              <w:pStyle w:val="BasistekstEmtio"/>
            </w:pPr>
          </w:p>
        </w:tc>
        <w:tc>
          <w:tcPr>
            <w:tcW w:w="542" w:type="dxa"/>
          </w:tcPr>
          <w:p w14:paraId="7FEC8DBF" w14:textId="77777777" w:rsidR="006F4606" w:rsidRDefault="006F4606" w:rsidP="00E901C1">
            <w:pPr>
              <w:pStyle w:val="BasistekstEmtio"/>
            </w:pPr>
          </w:p>
        </w:tc>
      </w:tr>
      <w:tr w:rsidR="006F4606" w14:paraId="1CE574E5" w14:textId="77777777" w:rsidTr="00E901C1">
        <w:tc>
          <w:tcPr>
            <w:tcW w:w="1276" w:type="dxa"/>
          </w:tcPr>
          <w:p w14:paraId="6DC43534" w14:textId="77777777" w:rsidR="006F4606" w:rsidRDefault="006F4606" w:rsidP="00E901C1">
            <w:pPr>
              <w:pStyle w:val="BasistekstEmtio"/>
            </w:pPr>
            <w:r>
              <w:t>C09</w:t>
            </w:r>
          </w:p>
        </w:tc>
        <w:tc>
          <w:tcPr>
            <w:tcW w:w="1120" w:type="dxa"/>
          </w:tcPr>
          <w:p w14:paraId="1B3A0B45" w14:textId="77777777" w:rsidR="006F4606" w:rsidRDefault="006F4606" w:rsidP="00E901C1">
            <w:pPr>
              <w:pStyle w:val="BasistekstEmtio"/>
            </w:pPr>
          </w:p>
        </w:tc>
        <w:tc>
          <w:tcPr>
            <w:tcW w:w="1289" w:type="dxa"/>
          </w:tcPr>
          <w:p w14:paraId="1CCF27D1" w14:textId="77777777" w:rsidR="006F4606" w:rsidRDefault="006F4606" w:rsidP="00E901C1">
            <w:pPr>
              <w:pStyle w:val="BasistekstEmtio"/>
            </w:pPr>
          </w:p>
        </w:tc>
        <w:tc>
          <w:tcPr>
            <w:tcW w:w="1401" w:type="dxa"/>
          </w:tcPr>
          <w:p w14:paraId="523736EB" w14:textId="77777777" w:rsidR="006F4606" w:rsidRDefault="006F4606" w:rsidP="00E901C1">
            <w:pPr>
              <w:pStyle w:val="BasistekstEmtio"/>
            </w:pPr>
          </w:p>
        </w:tc>
        <w:tc>
          <w:tcPr>
            <w:tcW w:w="1023" w:type="dxa"/>
          </w:tcPr>
          <w:p w14:paraId="2B42C5D7" w14:textId="77777777" w:rsidR="006F4606" w:rsidRDefault="006F4606" w:rsidP="00E901C1">
            <w:pPr>
              <w:pStyle w:val="BasistekstEmtio"/>
            </w:pPr>
          </w:p>
        </w:tc>
        <w:tc>
          <w:tcPr>
            <w:tcW w:w="2182" w:type="dxa"/>
          </w:tcPr>
          <w:p w14:paraId="3BAC953C" w14:textId="77777777" w:rsidR="006F4606" w:rsidRDefault="006F4606" w:rsidP="00E901C1">
            <w:pPr>
              <w:pStyle w:val="BasistekstEmtio"/>
            </w:pPr>
          </w:p>
        </w:tc>
        <w:tc>
          <w:tcPr>
            <w:tcW w:w="542" w:type="dxa"/>
          </w:tcPr>
          <w:p w14:paraId="66E5E740" w14:textId="77777777" w:rsidR="006F4606" w:rsidRDefault="006F4606" w:rsidP="00E901C1">
            <w:pPr>
              <w:pStyle w:val="BasistekstEmtio"/>
            </w:pPr>
          </w:p>
        </w:tc>
      </w:tr>
      <w:tr w:rsidR="006F4606" w14:paraId="6D1935F8" w14:textId="77777777" w:rsidTr="00E901C1">
        <w:tc>
          <w:tcPr>
            <w:tcW w:w="1276" w:type="dxa"/>
          </w:tcPr>
          <w:p w14:paraId="29C22539" w14:textId="77777777" w:rsidR="006F4606" w:rsidRDefault="006F4606" w:rsidP="00E901C1">
            <w:pPr>
              <w:pStyle w:val="BasistekstEmtio"/>
            </w:pPr>
            <w:r>
              <w:t>C10</w:t>
            </w:r>
          </w:p>
        </w:tc>
        <w:tc>
          <w:tcPr>
            <w:tcW w:w="1120" w:type="dxa"/>
          </w:tcPr>
          <w:p w14:paraId="181ABFBF" w14:textId="77777777" w:rsidR="006F4606" w:rsidRDefault="006F4606" w:rsidP="00E901C1">
            <w:pPr>
              <w:pStyle w:val="BasistekstEmtio"/>
            </w:pPr>
          </w:p>
        </w:tc>
        <w:tc>
          <w:tcPr>
            <w:tcW w:w="1289" w:type="dxa"/>
          </w:tcPr>
          <w:p w14:paraId="553AB32A" w14:textId="77777777" w:rsidR="006F4606" w:rsidRDefault="006F4606" w:rsidP="00E901C1">
            <w:pPr>
              <w:pStyle w:val="BasistekstEmtio"/>
            </w:pPr>
          </w:p>
        </w:tc>
        <w:tc>
          <w:tcPr>
            <w:tcW w:w="1401" w:type="dxa"/>
          </w:tcPr>
          <w:p w14:paraId="47F8359D" w14:textId="77777777" w:rsidR="006F4606" w:rsidRDefault="006F4606" w:rsidP="00E901C1">
            <w:pPr>
              <w:pStyle w:val="BasistekstEmtio"/>
            </w:pPr>
          </w:p>
        </w:tc>
        <w:tc>
          <w:tcPr>
            <w:tcW w:w="1023" w:type="dxa"/>
          </w:tcPr>
          <w:p w14:paraId="182D9C55" w14:textId="77777777" w:rsidR="006F4606" w:rsidRDefault="006F4606" w:rsidP="00E901C1">
            <w:pPr>
              <w:pStyle w:val="BasistekstEmtio"/>
            </w:pPr>
          </w:p>
        </w:tc>
        <w:tc>
          <w:tcPr>
            <w:tcW w:w="2182" w:type="dxa"/>
          </w:tcPr>
          <w:p w14:paraId="28D3299E" w14:textId="77777777" w:rsidR="006F4606" w:rsidRDefault="006F4606" w:rsidP="00E901C1">
            <w:pPr>
              <w:pStyle w:val="BasistekstEmtio"/>
            </w:pPr>
          </w:p>
        </w:tc>
        <w:tc>
          <w:tcPr>
            <w:tcW w:w="542" w:type="dxa"/>
          </w:tcPr>
          <w:p w14:paraId="47F069D7" w14:textId="77777777" w:rsidR="006F4606" w:rsidRDefault="006F4606" w:rsidP="00E901C1">
            <w:pPr>
              <w:pStyle w:val="BasistekstEmtio"/>
            </w:pPr>
          </w:p>
        </w:tc>
      </w:tr>
      <w:tr w:rsidR="006F4606" w14:paraId="2E712425" w14:textId="77777777" w:rsidTr="00E901C1">
        <w:tc>
          <w:tcPr>
            <w:tcW w:w="1276" w:type="dxa"/>
          </w:tcPr>
          <w:p w14:paraId="7B385544" w14:textId="77777777" w:rsidR="006F4606" w:rsidRDefault="006F4606" w:rsidP="00E901C1">
            <w:pPr>
              <w:pStyle w:val="BasistekstEmtio"/>
            </w:pPr>
            <w:r>
              <w:t>C11</w:t>
            </w:r>
          </w:p>
        </w:tc>
        <w:tc>
          <w:tcPr>
            <w:tcW w:w="1120" w:type="dxa"/>
          </w:tcPr>
          <w:p w14:paraId="3B2BFA61" w14:textId="77777777" w:rsidR="006F4606" w:rsidRDefault="006F4606" w:rsidP="00E901C1">
            <w:pPr>
              <w:pStyle w:val="BasistekstEmtio"/>
            </w:pPr>
          </w:p>
        </w:tc>
        <w:tc>
          <w:tcPr>
            <w:tcW w:w="1289" w:type="dxa"/>
          </w:tcPr>
          <w:p w14:paraId="21312BA3" w14:textId="77777777" w:rsidR="006F4606" w:rsidRDefault="006F4606" w:rsidP="00E901C1">
            <w:pPr>
              <w:pStyle w:val="BasistekstEmtio"/>
            </w:pPr>
          </w:p>
        </w:tc>
        <w:tc>
          <w:tcPr>
            <w:tcW w:w="1401" w:type="dxa"/>
          </w:tcPr>
          <w:p w14:paraId="7663E23B" w14:textId="77777777" w:rsidR="006F4606" w:rsidRDefault="006F4606" w:rsidP="00E901C1">
            <w:pPr>
              <w:pStyle w:val="BasistekstEmtio"/>
            </w:pPr>
          </w:p>
        </w:tc>
        <w:tc>
          <w:tcPr>
            <w:tcW w:w="1023" w:type="dxa"/>
          </w:tcPr>
          <w:p w14:paraId="70EADF5A" w14:textId="77777777" w:rsidR="006F4606" w:rsidRDefault="006F4606" w:rsidP="00E901C1">
            <w:pPr>
              <w:pStyle w:val="BasistekstEmtio"/>
            </w:pPr>
          </w:p>
        </w:tc>
        <w:tc>
          <w:tcPr>
            <w:tcW w:w="2182" w:type="dxa"/>
          </w:tcPr>
          <w:p w14:paraId="7D876B84" w14:textId="77777777" w:rsidR="006F4606" w:rsidRDefault="006F4606" w:rsidP="00E901C1">
            <w:pPr>
              <w:pStyle w:val="BasistekstEmtio"/>
            </w:pPr>
          </w:p>
        </w:tc>
        <w:tc>
          <w:tcPr>
            <w:tcW w:w="542" w:type="dxa"/>
          </w:tcPr>
          <w:p w14:paraId="4F348F7A" w14:textId="77777777" w:rsidR="006F4606" w:rsidRDefault="006F4606" w:rsidP="00E901C1">
            <w:pPr>
              <w:pStyle w:val="BasistekstEmtio"/>
            </w:pPr>
          </w:p>
        </w:tc>
      </w:tr>
      <w:tr w:rsidR="006F4606" w14:paraId="67D832C6" w14:textId="77777777" w:rsidTr="00E901C1">
        <w:tc>
          <w:tcPr>
            <w:tcW w:w="1276" w:type="dxa"/>
          </w:tcPr>
          <w:p w14:paraId="45847DB4" w14:textId="77777777" w:rsidR="006F4606" w:rsidRDefault="006F4606" w:rsidP="00E901C1">
            <w:pPr>
              <w:pStyle w:val="BasistekstEmtio"/>
            </w:pPr>
            <w:r>
              <w:t>C12</w:t>
            </w:r>
          </w:p>
        </w:tc>
        <w:tc>
          <w:tcPr>
            <w:tcW w:w="1120" w:type="dxa"/>
          </w:tcPr>
          <w:p w14:paraId="06D72934" w14:textId="77777777" w:rsidR="006F4606" w:rsidRDefault="006F4606" w:rsidP="00E901C1">
            <w:pPr>
              <w:pStyle w:val="BasistekstEmtio"/>
            </w:pPr>
          </w:p>
        </w:tc>
        <w:tc>
          <w:tcPr>
            <w:tcW w:w="1289" w:type="dxa"/>
          </w:tcPr>
          <w:p w14:paraId="075455F5" w14:textId="77777777" w:rsidR="006F4606" w:rsidRDefault="006F4606" w:rsidP="00E901C1">
            <w:pPr>
              <w:pStyle w:val="BasistekstEmtio"/>
            </w:pPr>
          </w:p>
        </w:tc>
        <w:tc>
          <w:tcPr>
            <w:tcW w:w="1401" w:type="dxa"/>
          </w:tcPr>
          <w:p w14:paraId="497255F8" w14:textId="77777777" w:rsidR="006F4606" w:rsidRDefault="006F4606" w:rsidP="00E901C1">
            <w:pPr>
              <w:pStyle w:val="BasistekstEmtio"/>
            </w:pPr>
          </w:p>
        </w:tc>
        <w:tc>
          <w:tcPr>
            <w:tcW w:w="1023" w:type="dxa"/>
          </w:tcPr>
          <w:p w14:paraId="4258ED40" w14:textId="77777777" w:rsidR="006F4606" w:rsidRDefault="006F4606" w:rsidP="00E901C1">
            <w:pPr>
              <w:pStyle w:val="BasistekstEmtio"/>
            </w:pPr>
          </w:p>
        </w:tc>
        <w:tc>
          <w:tcPr>
            <w:tcW w:w="2182" w:type="dxa"/>
          </w:tcPr>
          <w:p w14:paraId="68928824" w14:textId="77777777" w:rsidR="006F4606" w:rsidRDefault="006F4606" w:rsidP="00E901C1">
            <w:pPr>
              <w:pStyle w:val="BasistekstEmtio"/>
            </w:pPr>
          </w:p>
        </w:tc>
        <w:tc>
          <w:tcPr>
            <w:tcW w:w="542" w:type="dxa"/>
          </w:tcPr>
          <w:p w14:paraId="587DA963" w14:textId="77777777" w:rsidR="006F4606" w:rsidRDefault="006F4606" w:rsidP="00E901C1">
            <w:pPr>
              <w:pStyle w:val="BasistekstEmtio"/>
            </w:pPr>
          </w:p>
        </w:tc>
      </w:tr>
      <w:tr w:rsidR="006F4606" w14:paraId="15A8FC05" w14:textId="77777777" w:rsidTr="00E901C1">
        <w:tc>
          <w:tcPr>
            <w:tcW w:w="1276" w:type="dxa"/>
          </w:tcPr>
          <w:p w14:paraId="6C20C0C6" w14:textId="77777777" w:rsidR="006F4606" w:rsidRDefault="006F4606" w:rsidP="00E901C1">
            <w:pPr>
              <w:pStyle w:val="BasistekstEmtio"/>
            </w:pPr>
            <w:r>
              <w:t>C13</w:t>
            </w:r>
          </w:p>
        </w:tc>
        <w:tc>
          <w:tcPr>
            <w:tcW w:w="1120" w:type="dxa"/>
          </w:tcPr>
          <w:p w14:paraId="3F906CE2" w14:textId="77777777" w:rsidR="006F4606" w:rsidRDefault="006F4606" w:rsidP="00E901C1">
            <w:pPr>
              <w:pStyle w:val="BasistekstEmtio"/>
            </w:pPr>
          </w:p>
        </w:tc>
        <w:tc>
          <w:tcPr>
            <w:tcW w:w="1289" w:type="dxa"/>
          </w:tcPr>
          <w:p w14:paraId="22ADE4CF" w14:textId="77777777" w:rsidR="006F4606" w:rsidRDefault="006F4606" w:rsidP="00E901C1">
            <w:pPr>
              <w:pStyle w:val="BasistekstEmtio"/>
            </w:pPr>
          </w:p>
        </w:tc>
        <w:tc>
          <w:tcPr>
            <w:tcW w:w="1401" w:type="dxa"/>
          </w:tcPr>
          <w:p w14:paraId="042F905A" w14:textId="77777777" w:rsidR="006F4606" w:rsidRDefault="006F4606" w:rsidP="00E901C1">
            <w:pPr>
              <w:pStyle w:val="BasistekstEmtio"/>
            </w:pPr>
          </w:p>
        </w:tc>
        <w:tc>
          <w:tcPr>
            <w:tcW w:w="1023" w:type="dxa"/>
          </w:tcPr>
          <w:p w14:paraId="2FC1742F" w14:textId="77777777" w:rsidR="006F4606" w:rsidRDefault="006F4606" w:rsidP="00E901C1">
            <w:pPr>
              <w:pStyle w:val="BasistekstEmtio"/>
            </w:pPr>
          </w:p>
        </w:tc>
        <w:tc>
          <w:tcPr>
            <w:tcW w:w="2182" w:type="dxa"/>
          </w:tcPr>
          <w:p w14:paraId="2B92FE5A" w14:textId="77777777" w:rsidR="006F4606" w:rsidRDefault="006F4606" w:rsidP="00E901C1">
            <w:pPr>
              <w:pStyle w:val="BasistekstEmtio"/>
            </w:pPr>
          </w:p>
        </w:tc>
        <w:tc>
          <w:tcPr>
            <w:tcW w:w="542" w:type="dxa"/>
          </w:tcPr>
          <w:p w14:paraId="41347CEA" w14:textId="77777777" w:rsidR="006F4606" w:rsidRDefault="006F4606" w:rsidP="00E901C1">
            <w:pPr>
              <w:pStyle w:val="BasistekstEmtio"/>
            </w:pPr>
          </w:p>
        </w:tc>
      </w:tr>
      <w:tr w:rsidR="006F4606" w14:paraId="47100AF2" w14:textId="77777777" w:rsidTr="00E901C1">
        <w:tc>
          <w:tcPr>
            <w:tcW w:w="1276" w:type="dxa"/>
          </w:tcPr>
          <w:p w14:paraId="0ED90B95" w14:textId="77777777" w:rsidR="006F4606" w:rsidRDefault="006F4606" w:rsidP="00E901C1">
            <w:pPr>
              <w:pStyle w:val="BasistekstEmtio"/>
            </w:pPr>
            <w:r>
              <w:t>C14</w:t>
            </w:r>
          </w:p>
        </w:tc>
        <w:tc>
          <w:tcPr>
            <w:tcW w:w="1120" w:type="dxa"/>
          </w:tcPr>
          <w:p w14:paraId="379E1CB6" w14:textId="77777777" w:rsidR="006F4606" w:rsidRDefault="006F4606" w:rsidP="00E901C1">
            <w:pPr>
              <w:pStyle w:val="BasistekstEmtio"/>
            </w:pPr>
          </w:p>
        </w:tc>
        <w:tc>
          <w:tcPr>
            <w:tcW w:w="1289" w:type="dxa"/>
          </w:tcPr>
          <w:p w14:paraId="47C033D4" w14:textId="77777777" w:rsidR="006F4606" w:rsidRDefault="006F4606" w:rsidP="00E901C1">
            <w:pPr>
              <w:pStyle w:val="BasistekstEmtio"/>
            </w:pPr>
          </w:p>
        </w:tc>
        <w:tc>
          <w:tcPr>
            <w:tcW w:w="1401" w:type="dxa"/>
          </w:tcPr>
          <w:p w14:paraId="33913152" w14:textId="77777777" w:rsidR="006F4606" w:rsidRDefault="006F4606" w:rsidP="00E901C1">
            <w:pPr>
              <w:pStyle w:val="BasistekstEmtio"/>
            </w:pPr>
          </w:p>
        </w:tc>
        <w:tc>
          <w:tcPr>
            <w:tcW w:w="1023" w:type="dxa"/>
          </w:tcPr>
          <w:p w14:paraId="641DE071" w14:textId="77777777" w:rsidR="006F4606" w:rsidRDefault="006F4606" w:rsidP="00E901C1">
            <w:pPr>
              <w:pStyle w:val="BasistekstEmtio"/>
            </w:pPr>
          </w:p>
        </w:tc>
        <w:tc>
          <w:tcPr>
            <w:tcW w:w="2182" w:type="dxa"/>
          </w:tcPr>
          <w:p w14:paraId="69383E18" w14:textId="77777777" w:rsidR="006F4606" w:rsidRDefault="006F4606" w:rsidP="00E901C1">
            <w:pPr>
              <w:pStyle w:val="BasistekstEmtio"/>
            </w:pPr>
          </w:p>
        </w:tc>
        <w:tc>
          <w:tcPr>
            <w:tcW w:w="542" w:type="dxa"/>
          </w:tcPr>
          <w:p w14:paraId="2DB2FFE7" w14:textId="77777777" w:rsidR="006F4606" w:rsidRDefault="006F4606" w:rsidP="00E901C1">
            <w:pPr>
              <w:pStyle w:val="BasistekstEmtio"/>
            </w:pPr>
          </w:p>
        </w:tc>
      </w:tr>
    </w:tbl>
    <w:p w14:paraId="4D80D170" w14:textId="77777777" w:rsidR="006F4606" w:rsidRPr="006F4606" w:rsidRDefault="006F4606" w:rsidP="006F4606">
      <w:pPr>
        <w:pStyle w:val="TabelkopjeEmtio"/>
        <w:rPr>
          <w:color w:val="BB3B82" w:themeColor="accent3"/>
        </w:rPr>
      </w:pPr>
      <w:r w:rsidRPr="006F4606">
        <w:rPr>
          <w:color w:val="BB3B82" w:themeColor="accent3"/>
        </w:rPr>
        <w:t>TABEL 4:</w:t>
      </w:r>
      <w:r w:rsidRPr="006F4606">
        <w:rPr>
          <w:color w:val="BB3B82" w:themeColor="accent3"/>
        </w:rPr>
        <w:tab/>
        <w:t>INVULSJABLOON CV’S. VAN ELKE AANGEBODEN TEAMLID DIENT EEN CV BESCHIKBAAR TE WORDEN GESTELD CONFORM DIT SJABLOON. INDIEN PER CV PER COMPETENTIE MEERDERE PROJECTEN WORDEN ONDERSCHEIDEN, DIENT ELK PROJECT OP EEN AFZONDERLIJKE RIJ TE WORDEN VERMELD (PER COMPETENTIE DIENT U DERHALVE DAN MEERDERE RIJEN TE GEBRUIKEN)</w:t>
      </w:r>
    </w:p>
    <w:p w14:paraId="111C260F" w14:textId="77777777" w:rsidR="006F4606" w:rsidRPr="003F3547" w:rsidRDefault="006F4606" w:rsidP="003F3547">
      <w:pPr>
        <w:pStyle w:val="BasistekstEmtio"/>
      </w:pPr>
    </w:p>
    <w:sectPr w:rsidR="006F4606" w:rsidRPr="003F3547" w:rsidSect="00F65073">
      <w:headerReference w:type="default" r:id="rId8"/>
      <w:pgSz w:w="11906" w:h="16838" w:code="9"/>
      <w:pgMar w:top="2269" w:right="1219" w:bottom="1843" w:left="226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B6D54" w14:textId="77777777" w:rsidR="006F4606" w:rsidRPr="003F3547" w:rsidRDefault="006F4606" w:rsidP="003F3547">
      <w:pPr>
        <w:pStyle w:val="Voettekst"/>
      </w:pPr>
    </w:p>
  </w:endnote>
  <w:endnote w:type="continuationSeparator" w:id="0">
    <w:p w14:paraId="64106393" w14:textId="77777777" w:rsidR="006F4606" w:rsidRPr="003F3547" w:rsidRDefault="006F4606" w:rsidP="003F3547">
      <w:pPr>
        <w:pStyle w:val="Voe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Black">
    <w:altName w:val="Calibri"/>
    <w:charset w:val="00"/>
    <w:family w:val="auto"/>
    <w:pitch w:val="variable"/>
    <w:sig w:usb0="2000020F" w:usb1="00000003" w:usb2="00000000" w:usb3="00000000" w:csb0="00000197" w:csb1="00000000"/>
  </w:font>
  <w:font w:name="Montserrat">
    <w:altName w:val="Calibri"/>
    <w:charset w:val="00"/>
    <w:family w:val="auto"/>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altName w:val="Calibri"/>
    <w:charset w:val="00"/>
    <w:family w:val="auto"/>
    <w:pitch w:val="variable"/>
    <w:sig w:usb0="20000007" w:usb1="00000001" w:usb2="00000000" w:usb3="00000000" w:csb0="00000193" w:csb1="00000000"/>
  </w:font>
  <w:font w:name="Nunito Light">
    <w:altName w:val="Calibri"/>
    <w:charset w:val="00"/>
    <w:family w:val="auto"/>
    <w:pitch w:val="variable"/>
    <w:sig w:usb0="20000007" w:usb1="00000001"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4D9C" w14:textId="77777777" w:rsidR="006F4606" w:rsidRPr="003F3547" w:rsidRDefault="006F4606" w:rsidP="003F3547">
      <w:pPr>
        <w:pStyle w:val="Voettekst"/>
      </w:pPr>
    </w:p>
  </w:footnote>
  <w:footnote w:type="continuationSeparator" w:id="0">
    <w:p w14:paraId="48ED26B1" w14:textId="77777777" w:rsidR="006F4606" w:rsidRPr="003F3547" w:rsidRDefault="006F4606" w:rsidP="003F3547">
      <w:pPr>
        <w:pStyle w:val="Voettekst"/>
      </w:pPr>
    </w:p>
  </w:footnote>
  <w:footnote w:id="1">
    <w:p w14:paraId="61EF8243" w14:textId="77777777" w:rsidR="006F4606" w:rsidRPr="004C32A8" w:rsidRDefault="006F4606" w:rsidP="006F4606">
      <w:pPr>
        <w:pStyle w:val="Voetnoottekst"/>
        <w:rPr>
          <w:sz w:val="12"/>
          <w:szCs w:val="12"/>
        </w:rPr>
      </w:pPr>
      <w:r w:rsidRPr="004C32A8">
        <w:rPr>
          <w:rStyle w:val="Voetnootmarkering"/>
          <w:sz w:val="12"/>
          <w:szCs w:val="12"/>
        </w:rPr>
        <w:footnoteRef/>
      </w:r>
      <w:r w:rsidRPr="004C32A8">
        <w:rPr>
          <w:sz w:val="12"/>
          <w:szCs w:val="12"/>
        </w:rPr>
        <w:t xml:space="preserve"> Per door u bij deze Competentie vermeld project.</w:t>
      </w:r>
    </w:p>
  </w:footnote>
  <w:footnote w:id="2">
    <w:p w14:paraId="3C65369B" w14:textId="77777777" w:rsidR="006F4606" w:rsidRPr="004C32A8" w:rsidRDefault="006F4606" w:rsidP="006F4606">
      <w:pPr>
        <w:pStyle w:val="Voetnoottekst"/>
        <w:rPr>
          <w:sz w:val="12"/>
          <w:szCs w:val="12"/>
        </w:rPr>
      </w:pPr>
      <w:r w:rsidRPr="004C32A8">
        <w:rPr>
          <w:rStyle w:val="Voetnootmarkering"/>
          <w:sz w:val="12"/>
          <w:szCs w:val="12"/>
        </w:rPr>
        <w:footnoteRef/>
      </w:r>
      <w:r w:rsidRPr="004C32A8">
        <w:rPr>
          <w:sz w:val="12"/>
          <w:szCs w:val="12"/>
        </w:rPr>
        <w:t xml:space="preserve"> Per door u bij deze Competentie vermeld project</w:t>
      </w:r>
      <w:r>
        <w:rPr>
          <w:sz w:val="12"/>
          <w:szCs w:val="12"/>
        </w:rPr>
        <w:t>, inclusief start- en einddatum en inzet per week</w:t>
      </w:r>
      <w:r w:rsidRPr="004C32A8">
        <w:rPr>
          <w:sz w:val="12"/>
          <w:szCs w:val="12"/>
        </w:rPr>
        <w:t>.</w:t>
      </w:r>
    </w:p>
  </w:footnote>
  <w:footnote w:id="3">
    <w:p w14:paraId="11ECB23A" w14:textId="77777777" w:rsidR="006F4606" w:rsidRPr="004C32A8" w:rsidRDefault="006F4606" w:rsidP="006F4606">
      <w:pPr>
        <w:pStyle w:val="Voetnoottekst"/>
        <w:rPr>
          <w:sz w:val="12"/>
          <w:szCs w:val="12"/>
        </w:rPr>
      </w:pPr>
      <w:r w:rsidRPr="004C32A8">
        <w:rPr>
          <w:rStyle w:val="Voetnootmarkering"/>
          <w:sz w:val="12"/>
          <w:szCs w:val="12"/>
        </w:rPr>
        <w:footnoteRef/>
      </w:r>
      <w:r w:rsidRPr="004C32A8">
        <w:rPr>
          <w:sz w:val="12"/>
          <w:szCs w:val="12"/>
        </w:rPr>
        <w:t xml:space="preserve"> Per door u bij deze Competentie vermeld project, </w:t>
      </w:r>
      <w:r>
        <w:rPr>
          <w:sz w:val="12"/>
          <w:szCs w:val="12"/>
        </w:rPr>
        <w:t>en een beschrijving van de specifieke en/of unieke eigen rol hierin.</w:t>
      </w:r>
    </w:p>
  </w:footnote>
  <w:footnote w:id="4">
    <w:p w14:paraId="407E0D59" w14:textId="77777777" w:rsidR="006F4606" w:rsidRPr="004C32A8" w:rsidRDefault="006F4606" w:rsidP="006F4606">
      <w:pPr>
        <w:pStyle w:val="Voetnoottekst"/>
        <w:rPr>
          <w:sz w:val="12"/>
          <w:szCs w:val="12"/>
        </w:rPr>
      </w:pPr>
      <w:r w:rsidRPr="004C32A8">
        <w:rPr>
          <w:rStyle w:val="Voetnootmarkering"/>
          <w:sz w:val="12"/>
          <w:szCs w:val="12"/>
        </w:rPr>
        <w:footnoteRef/>
      </w:r>
      <w:r w:rsidRPr="004C32A8">
        <w:rPr>
          <w:sz w:val="12"/>
          <w:szCs w:val="12"/>
        </w:rPr>
        <w:t xml:space="preserve"> Per door u bij deze Competentie vermeld project en systeem.</w:t>
      </w:r>
    </w:p>
  </w:footnote>
  <w:footnote w:id="5">
    <w:p w14:paraId="3ED2E49A" w14:textId="77777777" w:rsidR="006F4606" w:rsidRDefault="006F4606" w:rsidP="006F4606">
      <w:pPr>
        <w:pStyle w:val="Voetnoottekst"/>
      </w:pPr>
      <w:r w:rsidRPr="004C32A8">
        <w:rPr>
          <w:rStyle w:val="Voetnootmarkering"/>
          <w:sz w:val="12"/>
          <w:szCs w:val="12"/>
        </w:rPr>
        <w:footnoteRef/>
      </w:r>
      <w:r w:rsidRPr="004C32A8">
        <w:rPr>
          <w:sz w:val="12"/>
          <w:szCs w:val="12"/>
        </w:rPr>
        <w:t xml:space="preserve"> Per project.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8FB25" w14:textId="77777777" w:rsidR="006F4606" w:rsidRDefault="006F4606" w:rsidP="006F4606">
    <w:pPr>
      <w:pStyle w:val="Kop1zondernummerEmtio"/>
      <w:ind w:left="-1560"/>
    </w:pPr>
  </w:p>
  <w:p w14:paraId="7B086C5A" w14:textId="77777777" w:rsidR="006F4606" w:rsidRDefault="006F4606" w:rsidP="006F4606">
    <w:pPr>
      <w:pStyle w:val="Kop1zondernummerEmtio"/>
      <w:ind w:left="-1560"/>
    </w:pPr>
  </w:p>
  <w:p w14:paraId="48E811C8" w14:textId="77777777" w:rsidR="006F4606" w:rsidRDefault="006F4606" w:rsidP="006F4606">
    <w:pPr>
      <w:pStyle w:val="Kop1zondernummerEmtio"/>
      <w:ind w:left="-1560"/>
    </w:pPr>
  </w:p>
  <w:p w14:paraId="18378A51" w14:textId="2D1A5AFB" w:rsidR="006F4606" w:rsidRDefault="006F4606" w:rsidP="006F4606">
    <w:pPr>
      <w:pStyle w:val="Kop1zondernummerEmtio"/>
      <w:ind w:left="-1560"/>
      <w:jc w:val="right"/>
    </w:pPr>
    <w:r>
      <w:rPr>
        <w:noProof/>
      </w:rPr>
      <w:drawing>
        <wp:inline distT="0" distB="0" distL="0" distR="0" wp14:anchorId="6EBEEF2E" wp14:editId="2DEAA123">
          <wp:extent cx="922352" cy="922352"/>
          <wp:effectExtent l="0" t="0" r="0" b="0"/>
          <wp:docPr id="33" name="Afbeelding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3"/>
                  <pic:cNvPicPr/>
                </pic:nvPicPr>
                <pic:blipFill>
                  <a:blip r:embed="rId1">
                    <a:extLst>
                      <a:ext uri="{28A0092B-C50C-407E-A947-70E740481C1C}">
                        <a14:useLocalDpi xmlns:a14="http://schemas.microsoft.com/office/drawing/2010/main" val="0"/>
                      </a:ext>
                    </a:extLst>
                  </a:blip>
                  <a:stretch>
                    <a:fillRect/>
                  </a:stretch>
                </pic:blipFill>
                <pic:spPr>
                  <a:xfrm>
                    <a:off x="0" y="0"/>
                    <a:ext cx="922352" cy="922352"/>
                  </a:xfrm>
                  <a:prstGeom prst="rect">
                    <a:avLst/>
                  </a:prstGeom>
                </pic:spPr>
              </pic:pic>
            </a:graphicData>
          </a:graphic>
        </wp:inline>
      </w:drawing>
    </w:r>
    <w:r>
      <w:rPr>
        <w:noProof/>
      </w:rPr>
      <w:t xml:space="preserve">  </w:t>
    </w:r>
    <w:r>
      <w:rPr>
        <w:noProof/>
      </w:rPr>
      <w:drawing>
        <wp:inline distT="0" distB="0" distL="0" distR="0" wp14:anchorId="2C23E387" wp14:editId="77DC75ED">
          <wp:extent cx="1095771" cy="416394"/>
          <wp:effectExtent l="0" t="0" r="0" b="3175"/>
          <wp:docPr id="37" name="Afbeelding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7"/>
                  <pic:cNvPicPr/>
                </pic:nvPicPr>
                <pic:blipFill>
                  <a:blip r:embed="rId2">
                    <a:extLst>
                      <a:ext uri="{28A0092B-C50C-407E-A947-70E740481C1C}">
                        <a14:useLocalDpi xmlns:a14="http://schemas.microsoft.com/office/drawing/2010/main" val="0"/>
                      </a:ext>
                    </a:extLst>
                  </a:blip>
                  <a:stretch>
                    <a:fillRect/>
                  </a:stretch>
                </pic:blipFill>
                <pic:spPr>
                  <a:xfrm>
                    <a:off x="0" y="0"/>
                    <a:ext cx="1095771" cy="416394"/>
                  </a:xfrm>
                  <a:prstGeom prst="rect">
                    <a:avLst/>
                  </a:prstGeom>
                </pic:spPr>
              </pic:pic>
            </a:graphicData>
          </a:graphic>
        </wp:inline>
      </w:drawing>
    </w:r>
  </w:p>
  <w:p w14:paraId="43125AC5" w14:textId="1A2B6FD6" w:rsidR="006F4606" w:rsidRDefault="006F4606" w:rsidP="006F4606">
    <w:pPr>
      <w:pStyle w:val="Kop1zondernummerEmtio"/>
      <w:ind w:left="-1560"/>
    </w:pPr>
    <w:r>
      <w:t>Appendix 6.7.</w:t>
    </w:r>
    <w:r>
      <w:t>4</w:t>
    </w:r>
    <w:r>
      <w:tab/>
      <w:t>INVUL</w:t>
    </w:r>
    <w:r>
      <w:t>SJABLOON CV’S</w:t>
    </w:r>
  </w:p>
  <w:p w14:paraId="2369F4D4" w14:textId="77777777" w:rsidR="006F4606" w:rsidRDefault="006F460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7"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18"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19" w15:restartNumberingAfterBreak="0">
    <w:nsid w:val="40EF61F8"/>
    <w:multiLevelType w:val="multilevel"/>
    <w:tmpl w:val="B80072F2"/>
    <w:styleLink w:val="KopnummeringEmtio"/>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0"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1"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24" w15:restartNumberingAfterBreak="0">
    <w:nsid w:val="6C6644DD"/>
    <w:multiLevelType w:val="multilevel"/>
    <w:tmpl w:val="9E50E438"/>
    <w:numStyleLink w:val="OpsommingbolletjeEmtio"/>
  </w:abstractNum>
  <w:abstractNum w:abstractNumId="25" w15:restartNumberingAfterBreak="0">
    <w:nsid w:val="6CAB1E63"/>
    <w:multiLevelType w:val="multilevel"/>
    <w:tmpl w:val="7FB6E594"/>
    <w:numStyleLink w:val="AgendapuntlijstEmtio"/>
  </w:abstractNum>
  <w:abstractNum w:abstractNumId="26" w15:restartNumberingAfterBreak="0">
    <w:nsid w:val="6E7370EC"/>
    <w:multiLevelType w:val="multilevel"/>
    <w:tmpl w:val="9200769E"/>
    <w:numStyleLink w:val="OpsommingkleineletterEmtio"/>
  </w:abstractNum>
  <w:abstractNum w:abstractNumId="27" w15:restartNumberingAfterBreak="0">
    <w:nsid w:val="7038598F"/>
    <w:multiLevelType w:val="multilevel"/>
    <w:tmpl w:val="90A8103A"/>
    <w:numStyleLink w:val="BijlagenummeringEmtio"/>
  </w:abstractNum>
  <w:abstractNum w:abstractNumId="28" w15:restartNumberingAfterBreak="0">
    <w:nsid w:val="70EC4E8C"/>
    <w:multiLevelType w:val="multilevel"/>
    <w:tmpl w:val="C9FA2D30"/>
    <w:numStyleLink w:val="OpsommingopenrondjeEmtio"/>
  </w:abstractNum>
  <w:abstractNum w:abstractNumId="29" w15:restartNumberingAfterBreak="0">
    <w:nsid w:val="76AE427F"/>
    <w:multiLevelType w:val="multilevel"/>
    <w:tmpl w:val="8576664C"/>
    <w:numStyleLink w:val="OpsommingtekenEmtio"/>
  </w:abstractNum>
  <w:abstractNum w:abstractNumId="30" w15:restartNumberingAfterBreak="0">
    <w:nsid w:val="79AE6CDF"/>
    <w:multiLevelType w:val="multilevel"/>
    <w:tmpl w:val="B4BACAD8"/>
    <w:numStyleLink w:val="OpsommingstreepjeEmtio"/>
  </w:abstractNum>
  <w:abstractNum w:abstractNumId="31" w15:restartNumberingAfterBreak="0">
    <w:nsid w:val="7EB07727"/>
    <w:multiLevelType w:val="multilevel"/>
    <w:tmpl w:val="8576664C"/>
    <w:lvl w:ilvl="0">
      <w:start w:val="1"/>
      <w:numFmt w:val="bullet"/>
      <w:pStyle w:val="Opsommingteken1eniveauEmtio"/>
      <w:lvlText w:val="•"/>
      <w:lvlJc w:val="left"/>
      <w:pPr>
        <w:ind w:left="284" w:hanging="284"/>
      </w:pPr>
      <w:rPr>
        <w:rFonts w:ascii="Montserrat Black" w:hAnsi="Montserrat Black" w:hint="default"/>
      </w:rPr>
    </w:lvl>
    <w:lvl w:ilvl="1">
      <w:start w:val="1"/>
      <w:numFmt w:val="bullet"/>
      <w:pStyle w:val="Opsommingteken2eniveauEmtio"/>
      <w:lvlText w:val="-"/>
      <w:lvlJc w:val="left"/>
      <w:pPr>
        <w:ind w:left="568" w:hanging="284"/>
      </w:pPr>
      <w:rPr>
        <w:rFonts w:ascii="Montserrat" w:hAnsi="Montserrat"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num w:numId="1">
    <w:abstractNumId w:val="10"/>
  </w:num>
  <w:num w:numId="2">
    <w:abstractNumId w:val="18"/>
  </w:num>
  <w:num w:numId="3">
    <w:abstractNumId w:val="20"/>
  </w:num>
  <w:num w:numId="4">
    <w:abstractNumId w:val="11"/>
  </w:num>
  <w:num w:numId="5">
    <w:abstractNumId w:val="22"/>
  </w:num>
  <w:num w:numId="6">
    <w:abstractNumId w:val="14"/>
  </w:num>
  <w:num w:numId="7">
    <w:abstractNumId w:val="13"/>
  </w:num>
  <w:num w:numId="8">
    <w:abstractNumId w:val="17"/>
  </w:num>
  <w:num w:numId="9">
    <w:abstractNumId w:val="19"/>
  </w:num>
  <w:num w:numId="10">
    <w:abstractNumId w:val="23"/>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6"/>
  </w:num>
  <w:num w:numId="23">
    <w:abstractNumId w:val="15"/>
  </w:num>
  <w:num w:numId="24">
    <w:abstractNumId w:val="21"/>
  </w:num>
  <w:num w:numId="25">
    <w:abstractNumId w:val="25"/>
  </w:num>
  <w:num w:numId="26">
    <w:abstractNumId w:val="24"/>
  </w:num>
  <w:num w:numId="27">
    <w:abstractNumId w:val="28"/>
  </w:num>
  <w:num w:numId="28">
    <w:abstractNumId w:val="30"/>
  </w:num>
  <w:num w:numId="29">
    <w:abstractNumId w:val="12"/>
  </w:num>
  <w:num w:numId="30">
    <w:abstractNumId w:val="27"/>
  </w:num>
  <w:num w:numId="31">
    <w:abstractNumId w:val="29"/>
  </w:num>
  <w:num w:numId="32">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606"/>
    <w:rsid w:val="00004562"/>
    <w:rsid w:val="00006237"/>
    <w:rsid w:val="0000663D"/>
    <w:rsid w:val="00010D95"/>
    <w:rsid w:val="00011BFA"/>
    <w:rsid w:val="00011C43"/>
    <w:rsid w:val="00012581"/>
    <w:rsid w:val="00017592"/>
    <w:rsid w:val="000242E1"/>
    <w:rsid w:val="0002562D"/>
    <w:rsid w:val="000331E1"/>
    <w:rsid w:val="0003377A"/>
    <w:rsid w:val="000340F2"/>
    <w:rsid w:val="00034C02"/>
    <w:rsid w:val="00035232"/>
    <w:rsid w:val="000418EF"/>
    <w:rsid w:val="00042D96"/>
    <w:rsid w:val="0004513F"/>
    <w:rsid w:val="00047FF3"/>
    <w:rsid w:val="00050D4B"/>
    <w:rsid w:val="0005205D"/>
    <w:rsid w:val="00052426"/>
    <w:rsid w:val="00052FF4"/>
    <w:rsid w:val="00053E43"/>
    <w:rsid w:val="0005430B"/>
    <w:rsid w:val="0005732F"/>
    <w:rsid w:val="00066DF0"/>
    <w:rsid w:val="00074DAC"/>
    <w:rsid w:val="0007714E"/>
    <w:rsid w:val="0009698A"/>
    <w:rsid w:val="000A1B78"/>
    <w:rsid w:val="000A602A"/>
    <w:rsid w:val="000B2FB8"/>
    <w:rsid w:val="000B3099"/>
    <w:rsid w:val="000C0969"/>
    <w:rsid w:val="000C1A1A"/>
    <w:rsid w:val="000C477D"/>
    <w:rsid w:val="000C59F4"/>
    <w:rsid w:val="000D30A4"/>
    <w:rsid w:val="000D5FF8"/>
    <w:rsid w:val="000D6AB7"/>
    <w:rsid w:val="000E1539"/>
    <w:rsid w:val="000E2AC2"/>
    <w:rsid w:val="000E46BA"/>
    <w:rsid w:val="000E55A1"/>
    <w:rsid w:val="000E6E43"/>
    <w:rsid w:val="000F213A"/>
    <w:rsid w:val="000F2D93"/>
    <w:rsid w:val="000F650E"/>
    <w:rsid w:val="00100B98"/>
    <w:rsid w:val="00103070"/>
    <w:rsid w:val="00106601"/>
    <w:rsid w:val="00110A9F"/>
    <w:rsid w:val="00116F7B"/>
    <w:rsid w:val="001170AE"/>
    <w:rsid w:val="0011784F"/>
    <w:rsid w:val="00122DED"/>
    <w:rsid w:val="00123457"/>
    <w:rsid w:val="001257C4"/>
    <w:rsid w:val="00132265"/>
    <w:rsid w:val="00134E43"/>
    <w:rsid w:val="001351DA"/>
    <w:rsid w:val="001351DC"/>
    <w:rsid w:val="00135A2A"/>
    <w:rsid w:val="00135E7B"/>
    <w:rsid w:val="001360B3"/>
    <w:rsid w:val="00137CBB"/>
    <w:rsid w:val="0014100F"/>
    <w:rsid w:val="00143D70"/>
    <w:rsid w:val="00145B8E"/>
    <w:rsid w:val="0014640F"/>
    <w:rsid w:val="00151E83"/>
    <w:rsid w:val="00152E4D"/>
    <w:rsid w:val="00154B86"/>
    <w:rsid w:val="001579D8"/>
    <w:rsid w:val="001634F8"/>
    <w:rsid w:val="001639F5"/>
    <w:rsid w:val="00164909"/>
    <w:rsid w:val="001651E1"/>
    <w:rsid w:val="001676CE"/>
    <w:rsid w:val="00172EA2"/>
    <w:rsid w:val="0018093D"/>
    <w:rsid w:val="00186C16"/>
    <w:rsid w:val="00187A59"/>
    <w:rsid w:val="00190A71"/>
    <w:rsid w:val="00193202"/>
    <w:rsid w:val="00194838"/>
    <w:rsid w:val="00196148"/>
    <w:rsid w:val="001966B3"/>
    <w:rsid w:val="001B1334"/>
    <w:rsid w:val="001B1B37"/>
    <w:rsid w:val="001B4C7E"/>
    <w:rsid w:val="001B637B"/>
    <w:rsid w:val="001C0AF2"/>
    <w:rsid w:val="001C11BE"/>
    <w:rsid w:val="001C2E73"/>
    <w:rsid w:val="001C4B20"/>
    <w:rsid w:val="001C6232"/>
    <w:rsid w:val="001C63E7"/>
    <w:rsid w:val="001D003F"/>
    <w:rsid w:val="001D2384"/>
    <w:rsid w:val="001D2A06"/>
    <w:rsid w:val="001D46C9"/>
    <w:rsid w:val="001E2293"/>
    <w:rsid w:val="001E34AC"/>
    <w:rsid w:val="001E3B55"/>
    <w:rsid w:val="001E5F7F"/>
    <w:rsid w:val="001E6720"/>
    <w:rsid w:val="001F03CF"/>
    <w:rsid w:val="001F08C0"/>
    <w:rsid w:val="001F406F"/>
    <w:rsid w:val="001F5035"/>
    <w:rsid w:val="001F5B4F"/>
    <w:rsid w:val="001F5C28"/>
    <w:rsid w:val="001F6547"/>
    <w:rsid w:val="001F66B9"/>
    <w:rsid w:val="0020337B"/>
    <w:rsid w:val="002041B3"/>
    <w:rsid w:val="0020548B"/>
    <w:rsid w:val="0020607F"/>
    <w:rsid w:val="00206E2A"/>
    <w:rsid w:val="00206FF8"/>
    <w:rsid w:val="0020728A"/>
    <w:rsid w:val="002074B2"/>
    <w:rsid w:val="00211760"/>
    <w:rsid w:val="00211CDD"/>
    <w:rsid w:val="00212499"/>
    <w:rsid w:val="00216489"/>
    <w:rsid w:val="00220A9C"/>
    <w:rsid w:val="00223111"/>
    <w:rsid w:val="00225889"/>
    <w:rsid w:val="00230B64"/>
    <w:rsid w:val="002324A1"/>
    <w:rsid w:val="00236DE9"/>
    <w:rsid w:val="00242226"/>
    <w:rsid w:val="00250D4C"/>
    <w:rsid w:val="002518D2"/>
    <w:rsid w:val="00252B9A"/>
    <w:rsid w:val="00254088"/>
    <w:rsid w:val="00255307"/>
    <w:rsid w:val="00256039"/>
    <w:rsid w:val="002560D2"/>
    <w:rsid w:val="00257AA9"/>
    <w:rsid w:val="00261F11"/>
    <w:rsid w:val="00262D4E"/>
    <w:rsid w:val="002646C8"/>
    <w:rsid w:val="00267DF0"/>
    <w:rsid w:val="00280D1D"/>
    <w:rsid w:val="00282B5D"/>
    <w:rsid w:val="00283592"/>
    <w:rsid w:val="0028390B"/>
    <w:rsid w:val="00286914"/>
    <w:rsid w:val="002916E6"/>
    <w:rsid w:val="0029378D"/>
    <w:rsid w:val="00294CD2"/>
    <w:rsid w:val="00294F22"/>
    <w:rsid w:val="00296C79"/>
    <w:rsid w:val="002A1B16"/>
    <w:rsid w:val="002A2E44"/>
    <w:rsid w:val="002A3D57"/>
    <w:rsid w:val="002A7F63"/>
    <w:rsid w:val="002B08A4"/>
    <w:rsid w:val="002B1E96"/>
    <w:rsid w:val="002B2998"/>
    <w:rsid w:val="002B64EE"/>
    <w:rsid w:val="002B776C"/>
    <w:rsid w:val="002C141A"/>
    <w:rsid w:val="002C3031"/>
    <w:rsid w:val="002C34F1"/>
    <w:rsid w:val="002C46FB"/>
    <w:rsid w:val="002C542A"/>
    <w:rsid w:val="002D01F2"/>
    <w:rsid w:val="002D0E88"/>
    <w:rsid w:val="002D52B2"/>
    <w:rsid w:val="002D5AB6"/>
    <w:rsid w:val="002E2611"/>
    <w:rsid w:val="002E274E"/>
    <w:rsid w:val="002E68CD"/>
    <w:rsid w:val="002F0CF8"/>
    <w:rsid w:val="002F0DD5"/>
    <w:rsid w:val="002F1D47"/>
    <w:rsid w:val="002F678C"/>
    <w:rsid w:val="002F6852"/>
    <w:rsid w:val="002F7B77"/>
    <w:rsid w:val="00301553"/>
    <w:rsid w:val="00305208"/>
    <w:rsid w:val="003063C0"/>
    <w:rsid w:val="003107E6"/>
    <w:rsid w:val="00312D26"/>
    <w:rsid w:val="00317DEA"/>
    <w:rsid w:val="00322A9F"/>
    <w:rsid w:val="00323121"/>
    <w:rsid w:val="00326F89"/>
    <w:rsid w:val="00330938"/>
    <w:rsid w:val="00331B6D"/>
    <w:rsid w:val="0033216A"/>
    <w:rsid w:val="00334D4B"/>
    <w:rsid w:val="00335B5E"/>
    <w:rsid w:val="00337B69"/>
    <w:rsid w:val="00337DDE"/>
    <w:rsid w:val="00341209"/>
    <w:rsid w:val="00345315"/>
    <w:rsid w:val="00346631"/>
    <w:rsid w:val="00347094"/>
    <w:rsid w:val="00347B20"/>
    <w:rsid w:val="003519FA"/>
    <w:rsid w:val="0036336D"/>
    <w:rsid w:val="00364B2C"/>
    <w:rsid w:val="00364E1D"/>
    <w:rsid w:val="00365254"/>
    <w:rsid w:val="00365327"/>
    <w:rsid w:val="0036665B"/>
    <w:rsid w:val="00374C23"/>
    <w:rsid w:val="00374D9A"/>
    <w:rsid w:val="00377612"/>
    <w:rsid w:val="00382603"/>
    <w:rsid w:val="00383954"/>
    <w:rsid w:val="00386F07"/>
    <w:rsid w:val="0039126D"/>
    <w:rsid w:val="003964D4"/>
    <w:rsid w:val="0039656A"/>
    <w:rsid w:val="003A5ED3"/>
    <w:rsid w:val="003A6677"/>
    <w:rsid w:val="003B14A0"/>
    <w:rsid w:val="003B595E"/>
    <w:rsid w:val="003B62A2"/>
    <w:rsid w:val="003B705C"/>
    <w:rsid w:val="003B76AA"/>
    <w:rsid w:val="003C3E8D"/>
    <w:rsid w:val="003C407D"/>
    <w:rsid w:val="003D04B7"/>
    <w:rsid w:val="003D09E4"/>
    <w:rsid w:val="003D176F"/>
    <w:rsid w:val="003D23C3"/>
    <w:rsid w:val="003D3AEC"/>
    <w:rsid w:val="003D414A"/>
    <w:rsid w:val="003D49E5"/>
    <w:rsid w:val="003E30F2"/>
    <w:rsid w:val="003E3B7D"/>
    <w:rsid w:val="003E6BC7"/>
    <w:rsid w:val="003E766F"/>
    <w:rsid w:val="003F2747"/>
    <w:rsid w:val="003F3547"/>
    <w:rsid w:val="003F41DB"/>
    <w:rsid w:val="003F5F37"/>
    <w:rsid w:val="003F7236"/>
    <w:rsid w:val="003F768C"/>
    <w:rsid w:val="004001AF"/>
    <w:rsid w:val="00400A80"/>
    <w:rsid w:val="00406B20"/>
    <w:rsid w:val="00410F28"/>
    <w:rsid w:val="0041175D"/>
    <w:rsid w:val="0041674F"/>
    <w:rsid w:val="0042064D"/>
    <w:rsid w:val="0042594D"/>
    <w:rsid w:val="00441382"/>
    <w:rsid w:val="00451FDB"/>
    <w:rsid w:val="00455136"/>
    <w:rsid w:val="004555F2"/>
    <w:rsid w:val="004564A6"/>
    <w:rsid w:val="00460433"/>
    <w:rsid w:val="004656F6"/>
    <w:rsid w:val="004659D3"/>
    <w:rsid w:val="00466D71"/>
    <w:rsid w:val="00466F0B"/>
    <w:rsid w:val="00470E29"/>
    <w:rsid w:val="00471C0F"/>
    <w:rsid w:val="00472E5E"/>
    <w:rsid w:val="004733C3"/>
    <w:rsid w:val="0047392D"/>
    <w:rsid w:val="0047518D"/>
    <w:rsid w:val="004804E1"/>
    <w:rsid w:val="004837AE"/>
    <w:rsid w:val="004841A8"/>
    <w:rsid w:val="00484C8E"/>
    <w:rsid w:val="00486319"/>
    <w:rsid w:val="00487543"/>
    <w:rsid w:val="004875E2"/>
    <w:rsid w:val="00490BBD"/>
    <w:rsid w:val="00495327"/>
    <w:rsid w:val="004B2C90"/>
    <w:rsid w:val="004B3894"/>
    <w:rsid w:val="004B5148"/>
    <w:rsid w:val="004B7123"/>
    <w:rsid w:val="004B7D5E"/>
    <w:rsid w:val="004C51F8"/>
    <w:rsid w:val="004C5AF8"/>
    <w:rsid w:val="004D1466"/>
    <w:rsid w:val="004D2412"/>
    <w:rsid w:val="004E343F"/>
    <w:rsid w:val="004E466B"/>
    <w:rsid w:val="004E4ACE"/>
    <w:rsid w:val="004E4E3D"/>
    <w:rsid w:val="004E583C"/>
    <w:rsid w:val="004F4A4D"/>
    <w:rsid w:val="004F6A99"/>
    <w:rsid w:val="005017F3"/>
    <w:rsid w:val="00501A64"/>
    <w:rsid w:val="00502566"/>
    <w:rsid w:val="00503BFD"/>
    <w:rsid w:val="005043E5"/>
    <w:rsid w:val="005056D9"/>
    <w:rsid w:val="00513D36"/>
    <w:rsid w:val="005157D8"/>
    <w:rsid w:val="00515E2F"/>
    <w:rsid w:val="00521726"/>
    <w:rsid w:val="00522CF7"/>
    <w:rsid w:val="0052324B"/>
    <w:rsid w:val="005245B9"/>
    <w:rsid w:val="005264FE"/>
    <w:rsid w:val="00526530"/>
    <w:rsid w:val="005334A8"/>
    <w:rsid w:val="0053645C"/>
    <w:rsid w:val="00537EED"/>
    <w:rsid w:val="00541D40"/>
    <w:rsid w:val="00545244"/>
    <w:rsid w:val="00547E80"/>
    <w:rsid w:val="00550512"/>
    <w:rsid w:val="00553801"/>
    <w:rsid w:val="0055566D"/>
    <w:rsid w:val="005609E9"/>
    <w:rsid w:val="005615BE"/>
    <w:rsid w:val="00562E3D"/>
    <w:rsid w:val="00575FFC"/>
    <w:rsid w:val="005818B8"/>
    <w:rsid w:val="0059027A"/>
    <w:rsid w:val="00594416"/>
    <w:rsid w:val="005A1BD7"/>
    <w:rsid w:val="005A226E"/>
    <w:rsid w:val="005A2BEC"/>
    <w:rsid w:val="005B4FAF"/>
    <w:rsid w:val="005C31A9"/>
    <w:rsid w:val="005C476F"/>
    <w:rsid w:val="005C5603"/>
    <w:rsid w:val="005C6668"/>
    <w:rsid w:val="005D4151"/>
    <w:rsid w:val="005D5161"/>
    <w:rsid w:val="005D5D89"/>
    <w:rsid w:val="005D5E21"/>
    <w:rsid w:val="005E3E58"/>
    <w:rsid w:val="005F6680"/>
    <w:rsid w:val="005F685A"/>
    <w:rsid w:val="006040DB"/>
    <w:rsid w:val="00605B95"/>
    <w:rsid w:val="0060694D"/>
    <w:rsid w:val="00606D41"/>
    <w:rsid w:val="00610251"/>
    <w:rsid w:val="00610FF8"/>
    <w:rsid w:val="00612C22"/>
    <w:rsid w:val="0062437F"/>
    <w:rsid w:val="00624485"/>
    <w:rsid w:val="00624A62"/>
    <w:rsid w:val="006337B8"/>
    <w:rsid w:val="00634021"/>
    <w:rsid w:val="00635E95"/>
    <w:rsid w:val="00640DB7"/>
    <w:rsid w:val="00641E45"/>
    <w:rsid w:val="006422A4"/>
    <w:rsid w:val="006433BD"/>
    <w:rsid w:val="00647A67"/>
    <w:rsid w:val="00653D01"/>
    <w:rsid w:val="006579E8"/>
    <w:rsid w:val="00657DAA"/>
    <w:rsid w:val="00662220"/>
    <w:rsid w:val="00664EE1"/>
    <w:rsid w:val="006662ED"/>
    <w:rsid w:val="006763A3"/>
    <w:rsid w:val="00676512"/>
    <w:rsid w:val="006767B2"/>
    <w:rsid w:val="00680F46"/>
    <w:rsid w:val="00685EED"/>
    <w:rsid w:val="0069290C"/>
    <w:rsid w:val="00692CB1"/>
    <w:rsid w:val="00693C8F"/>
    <w:rsid w:val="006953A2"/>
    <w:rsid w:val="00695833"/>
    <w:rsid w:val="00696380"/>
    <w:rsid w:val="006A0B93"/>
    <w:rsid w:val="006A171D"/>
    <w:rsid w:val="006A20F2"/>
    <w:rsid w:val="006A34A5"/>
    <w:rsid w:val="006B6044"/>
    <w:rsid w:val="006B694F"/>
    <w:rsid w:val="006B7D2C"/>
    <w:rsid w:val="006C1270"/>
    <w:rsid w:val="006C6833"/>
    <w:rsid w:val="006C6A9D"/>
    <w:rsid w:val="006D1154"/>
    <w:rsid w:val="006D2B1F"/>
    <w:rsid w:val="006D2ECD"/>
    <w:rsid w:val="006D39CE"/>
    <w:rsid w:val="006E3E76"/>
    <w:rsid w:val="006F330E"/>
    <w:rsid w:val="006F4606"/>
    <w:rsid w:val="00703BD3"/>
    <w:rsid w:val="00705849"/>
    <w:rsid w:val="00706308"/>
    <w:rsid w:val="007109DE"/>
    <w:rsid w:val="00712665"/>
    <w:rsid w:val="007127BD"/>
    <w:rsid w:val="0071386B"/>
    <w:rsid w:val="007165EB"/>
    <w:rsid w:val="0072103E"/>
    <w:rsid w:val="00723213"/>
    <w:rsid w:val="0072479C"/>
    <w:rsid w:val="0073056A"/>
    <w:rsid w:val="007358BA"/>
    <w:rsid w:val="007361EE"/>
    <w:rsid w:val="00737842"/>
    <w:rsid w:val="00743326"/>
    <w:rsid w:val="00750733"/>
    <w:rsid w:val="00750780"/>
    <w:rsid w:val="007525D1"/>
    <w:rsid w:val="00752725"/>
    <w:rsid w:val="00753488"/>
    <w:rsid w:val="00754527"/>
    <w:rsid w:val="00756C31"/>
    <w:rsid w:val="00760A65"/>
    <w:rsid w:val="00763B35"/>
    <w:rsid w:val="00764AF2"/>
    <w:rsid w:val="00766E99"/>
    <w:rsid w:val="007676FB"/>
    <w:rsid w:val="00770652"/>
    <w:rsid w:val="00775717"/>
    <w:rsid w:val="00776618"/>
    <w:rsid w:val="00781194"/>
    <w:rsid w:val="0078578E"/>
    <w:rsid w:val="007865DD"/>
    <w:rsid w:val="00787B55"/>
    <w:rsid w:val="0079179F"/>
    <w:rsid w:val="00793E98"/>
    <w:rsid w:val="00794A75"/>
    <w:rsid w:val="00796A8D"/>
    <w:rsid w:val="00797215"/>
    <w:rsid w:val="007A29EF"/>
    <w:rsid w:val="007B0C68"/>
    <w:rsid w:val="007B3114"/>
    <w:rsid w:val="007B5373"/>
    <w:rsid w:val="007B6D35"/>
    <w:rsid w:val="007B7CA7"/>
    <w:rsid w:val="007C0010"/>
    <w:rsid w:val="007C037C"/>
    <w:rsid w:val="007D1EC6"/>
    <w:rsid w:val="007D4A7D"/>
    <w:rsid w:val="007D4DCE"/>
    <w:rsid w:val="007E3D95"/>
    <w:rsid w:val="007E7724"/>
    <w:rsid w:val="007F0A2A"/>
    <w:rsid w:val="007F1417"/>
    <w:rsid w:val="007F48F0"/>
    <w:rsid w:val="007F653F"/>
    <w:rsid w:val="00800467"/>
    <w:rsid w:val="00805080"/>
    <w:rsid w:val="008060DB"/>
    <w:rsid w:val="008064EE"/>
    <w:rsid w:val="00810585"/>
    <w:rsid w:val="00814165"/>
    <w:rsid w:val="0082029E"/>
    <w:rsid w:val="00820BC0"/>
    <w:rsid w:val="00820C20"/>
    <w:rsid w:val="008210B8"/>
    <w:rsid w:val="008222EE"/>
    <w:rsid w:val="00823AC1"/>
    <w:rsid w:val="00826EA4"/>
    <w:rsid w:val="00832239"/>
    <w:rsid w:val="008360F3"/>
    <w:rsid w:val="00836F6B"/>
    <w:rsid w:val="00841A12"/>
    <w:rsid w:val="00843B35"/>
    <w:rsid w:val="00847F35"/>
    <w:rsid w:val="00850C92"/>
    <w:rsid w:val="00851E65"/>
    <w:rsid w:val="00854B34"/>
    <w:rsid w:val="0086137E"/>
    <w:rsid w:val="00863AAE"/>
    <w:rsid w:val="008664DD"/>
    <w:rsid w:val="008736AE"/>
    <w:rsid w:val="008775D3"/>
    <w:rsid w:val="00877BD5"/>
    <w:rsid w:val="00877FE4"/>
    <w:rsid w:val="008802D3"/>
    <w:rsid w:val="008839D4"/>
    <w:rsid w:val="00886BB9"/>
    <w:rsid w:val="008870F0"/>
    <w:rsid w:val="008931CF"/>
    <w:rsid w:val="00893934"/>
    <w:rsid w:val="008A1AF7"/>
    <w:rsid w:val="008A2A1D"/>
    <w:rsid w:val="008A5E5E"/>
    <w:rsid w:val="008A634B"/>
    <w:rsid w:val="008A7563"/>
    <w:rsid w:val="008B0525"/>
    <w:rsid w:val="008B29E6"/>
    <w:rsid w:val="008B5150"/>
    <w:rsid w:val="008B5CD1"/>
    <w:rsid w:val="008B68FE"/>
    <w:rsid w:val="008C2F90"/>
    <w:rsid w:val="008C4231"/>
    <w:rsid w:val="008C5834"/>
    <w:rsid w:val="008C6251"/>
    <w:rsid w:val="008C786D"/>
    <w:rsid w:val="008D7BDD"/>
    <w:rsid w:val="008E1D8A"/>
    <w:rsid w:val="008E294E"/>
    <w:rsid w:val="008E6BAF"/>
    <w:rsid w:val="008E798C"/>
    <w:rsid w:val="008F4FAD"/>
    <w:rsid w:val="00900851"/>
    <w:rsid w:val="00902125"/>
    <w:rsid w:val="0090254C"/>
    <w:rsid w:val="00902EDA"/>
    <w:rsid w:val="00903B39"/>
    <w:rsid w:val="0090724E"/>
    <w:rsid w:val="00910D57"/>
    <w:rsid w:val="009221AC"/>
    <w:rsid w:val="009225D7"/>
    <w:rsid w:val="00925A18"/>
    <w:rsid w:val="009261FD"/>
    <w:rsid w:val="00927D2E"/>
    <w:rsid w:val="00934750"/>
    <w:rsid w:val="00934E30"/>
    <w:rsid w:val="00935271"/>
    <w:rsid w:val="00936269"/>
    <w:rsid w:val="00943209"/>
    <w:rsid w:val="0094509D"/>
    <w:rsid w:val="00945318"/>
    <w:rsid w:val="00950DB4"/>
    <w:rsid w:val="009534C6"/>
    <w:rsid w:val="00957CCB"/>
    <w:rsid w:val="009606EB"/>
    <w:rsid w:val="00962E09"/>
    <w:rsid w:val="00963973"/>
    <w:rsid w:val="00966166"/>
    <w:rsid w:val="009664BF"/>
    <w:rsid w:val="00970BBD"/>
    <w:rsid w:val="00971786"/>
    <w:rsid w:val="00971B3B"/>
    <w:rsid w:val="009819EC"/>
    <w:rsid w:val="009A388E"/>
    <w:rsid w:val="009A640A"/>
    <w:rsid w:val="009C1976"/>
    <w:rsid w:val="009C2F9E"/>
    <w:rsid w:val="009D59BA"/>
    <w:rsid w:val="009D5AE2"/>
    <w:rsid w:val="009E51EA"/>
    <w:rsid w:val="009E65EB"/>
    <w:rsid w:val="00A06BCE"/>
    <w:rsid w:val="00A07FEF"/>
    <w:rsid w:val="00A10002"/>
    <w:rsid w:val="00A101D7"/>
    <w:rsid w:val="00A13E03"/>
    <w:rsid w:val="00A1497C"/>
    <w:rsid w:val="00A20A7B"/>
    <w:rsid w:val="00A21956"/>
    <w:rsid w:val="00A227CD"/>
    <w:rsid w:val="00A303B3"/>
    <w:rsid w:val="00A36B94"/>
    <w:rsid w:val="00A42EEC"/>
    <w:rsid w:val="00A44AEE"/>
    <w:rsid w:val="00A50406"/>
    <w:rsid w:val="00A50767"/>
    <w:rsid w:val="00A50801"/>
    <w:rsid w:val="00A50CC3"/>
    <w:rsid w:val="00A574C9"/>
    <w:rsid w:val="00A60A58"/>
    <w:rsid w:val="00A61B21"/>
    <w:rsid w:val="00A65B09"/>
    <w:rsid w:val="00A670BB"/>
    <w:rsid w:val="00A71291"/>
    <w:rsid w:val="00A7495A"/>
    <w:rsid w:val="00A76E7C"/>
    <w:rsid w:val="00A816C7"/>
    <w:rsid w:val="00A81955"/>
    <w:rsid w:val="00A871D6"/>
    <w:rsid w:val="00A9091A"/>
    <w:rsid w:val="00AA2F6F"/>
    <w:rsid w:val="00AB0D90"/>
    <w:rsid w:val="00AB1E21"/>
    <w:rsid w:val="00AB1E30"/>
    <w:rsid w:val="00AB2477"/>
    <w:rsid w:val="00AB26FA"/>
    <w:rsid w:val="00AB56F0"/>
    <w:rsid w:val="00AB5DBD"/>
    <w:rsid w:val="00AB5F0C"/>
    <w:rsid w:val="00AB77BB"/>
    <w:rsid w:val="00AC207A"/>
    <w:rsid w:val="00AC273E"/>
    <w:rsid w:val="00AD24E6"/>
    <w:rsid w:val="00AD31A0"/>
    <w:rsid w:val="00AD44F1"/>
    <w:rsid w:val="00AD4DF7"/>
    <w:rsid w:val="00AE0183"/>
    <w:rsid w:val="00AE0873"/>
    <w:rsid w:val="00AE2110"/>
    <w:rsid w:val="00AE2EB1"/>
    <w:rsid w:val="00AE4A94"/>
    <w:rsid w:val="00AE5EF4"/>
    <w:rsid w:val="00AF02C2"/>
    <w:rsid w:val="00AF2477"/>
    <w:rsid w:val="00AF4DAC"/>
    <w:rsid w:val="00AF5ABB"/>
    <w:rsid w:val="00AF7846"/>
    <w:rsid w:val="00B01DA1"/>
    <w:rsid w:val="00B05761"/>
    <w:rsid w:val="00B11A76"/>
    <w:rsid w:val="00B2226B"/>
    <w:rsid w:val="00B233E3"/>
    <w:rsid w:val="00B30352"/>
    <w:rsid w:val="00B307F6"/>
    <w:rsid w:val="00B32813"/>
    <w:rsid w:val="00B346DF"/>
    <w:rsid w:val="00B45575"/>
    <w:rsid w:val="00B460C2"/>
    <w:rsid w:val="00B46842"/>
    <w:rsid w:val="00B47460"/>
    <w:rsid w:val="00B55C9B"/>
    <w:rsid w:val="00B63EB9"/>
    <w:rsid w:val="00B665FD"/>
    <w:rsid w:val="00B66725"/>
    <w:rsid w:val="00B75ED8"/>
    <w:rsid w:val="00B77186"/>
    <w:rsid w:val="00B77809"/>
    <w:rsid w:val="00B819FE"/>
    <w:rsid w:val="00B825EE"/>
    <w:rsid w:val="00B82A5C"/>
    <w:rsid w:val="00B83B98"/>
    <w:rsid w:val="00B860DC"/>
    <w:rsid w:val="00B91863"/>
    <w:rsid w:val="00B91B84"/>
    <w:rsid w:val="00B9540B"/>
    <w:rsid w:val="00B96F8C"/>
    <w:rsid w:val="00BA3794"/>
    <w:rsid w:val="00BA3F4D"/>
    <w:rsid w:val="00BA79E3"/>
    <w:rsid w:val="00BB1FC1"/>
    <w:rsid w:val="00BB239A"/>
    <w:rsid w:val="00BB2B7F"/>
    <w:rsid w:val="00BB31CE"/>
    <w:rsid w:val="00BB545A"/>
    <w:rsid w:val="00BB67BD"/>
    <w:rsid w:val="00BC0188"/>
    <w:rsid w:val="00BC6FB7"/>
    <w:rsid w:val="00BE0455"/>
    <w:rsid w:val="00BE55A7"/>
    <w:rsid w:val="00BE5F3D"/>
    <w:rsid w:val="00BE64B3"/>
    <w:rsid w:val="00BF018E"/>
    <w:rsid w:val="00BF6A7B"/>
    <w:rsid w:val="00BF6B3C"/>
    <w:rsid w:val="00BF708D"/>
    <w:rsid w:val="00C06D9A"/>
    <w:rsid w:val="00C0702B"/>
    <w:rsid w:val="00C117DF"/>
    <w:rsid w:val="00C11B08"/>
    <w:rsid w:val="00C12133"/>
    <w:rsid w:val="00C12A81"/>
    <w:rsid w:val="00C17A25"/>
    <w:rsid w:val="00C201EB"/>
    <w:rsid w:val="00C2710F"/>
    <w:rsid w:val="00C32904"/>
    <w:rsid w:val="00C33308"/>
    <w:rsid w:val="00C35447"/>
    <w:rsid w:val="00C4003A"/>
    <w:rsid w:val="00C41422"/>
    <w:rsid w:val="00C43CC9"/>
    <w:rsid w:val="00C501D4"/>
    <w:rsid w:val="00C50828"/>
    <w:rsid w:val="00C51137"/>
    <w:rsid w:val="00C52D41"/>
    <w:rsid w:val="00C6206C"/>
    <w:rsid w:val="00C6226E"/>
    <w:rsid w:val="00C704B4"/>
    <w:rsid w:val="00C7062F"/>
    <w:rsid w:val="00C7065D"/>
    <w:rsid w:val="00C71018"/>
    <w:rsid w:val="00C710AF"/>
    <w:rsid w:val="00C72D11"/>
    <w:rsid w:val="00C73BCF"/>
    <w:rsid w:val="00C82FF8"/>
    <w:rsid w:val="00C83A93"/>
    <w:rsid w:val="00C85E93"/>
    <w:rsid w:val="00C863AE"/>
    <w:rsid w:val="00C869AA"/>
    <w:rsid w:val="00C87372"/>
    <w:rsid w:val="00C92E08"/>
    <w:rsid w:val="00C93473"/>
    <w:rsid w:val="00C971C1"/>
    <w:rsid w:val="00CA1FE3"/>
    <w:rsid w:val="00CA332D"/>
    <w:rsid w:val="00CB254D"/>
    <w:rsid w:val="00CB3533"/>
    <w:rsid w:val="00CB7600"/>
    <w:rsid w:val="00CB7D61"/>
    <w:rsid w:val="00CC6A4B"/>
    <w:rsid w:val="00CD032D"/>
    <w:rsid w:val="00CD31F8"/>
    <w:rsid w:val="00CD73D9"/>
    <w:rsid w:val="00CD7A5A"/>
    <w:rsid w:val="00CD7AAF"/>
    <w:rsid w:val="00CE2BA6"/>
    <w:rsid w:val="00CE564D"/>
    <w:rsid w:val="00CF2B0C"/>
    <w:rsid w:val="00CF53F9"/>
    <w:rsid w:val="00D023A0"/>
    <w:rsid w:val="00D072F2"/>
    <w:rsid w:val="00D1218B"/>
    <w:rsid w:val="00D16E87"/>
    <w:rsid w:val="00D238A2"/>
    <w:rsid w:val="00D24281"/>
    <w:rsid w:val="00D25AA0"/>
    <w:rsid w:val="00D26C96"/>
    <w:rsid w:val="00D27D0E"/>
    <w:rsid w:val="00D35DA7"/>
    <w:rsid w:val="00D36608"/>
    <w:rsid w:val="00D43B03"/>
    <w:rsid w:val="00D46CA4"/>
    <w:rsid w:val="00D47AD0"/>
    <w:rsid w:val="00D51F5B"/>
    <w:rsid w:val="00D57A57"/>
    <w:rsid w:val="00D613A9"/>
    <w:rsid w:val="00D63D4A"/>
    <w:rsid w:val="00D658D3"/>
    <w:rsid w:val="00D663F0"/>
    <w:rsid w:val="00D71081"/>
    <w:rsid w:val="00D7238E"/>
    <w:rsid w:val="00D73003"/>
    <w:rsid w:val="00D73C03"/>
    <w:rsid w:val="00D73FFF"/>
    <w:rsid w:val="00D81A72"/>
    <w:rsid w:val="00D85C64"/>
    <w:rsid w:val="00D92EDA"/>
    <w:rsid w:val="00D9359B"/>
    <w:rsid w:val="00D94B0E"/>
    <w:rsid w:val="00D95968"/>
    <w:rsid w:val="00DA0BF5"/>
    <w:rsid w:val="00DA152D"/>
    <w:rsid w:val="00DA5661"/>
    <w:rsid w:val="00DA6E07"/>
    <w:rsid w:val="00DA7584"/>
    <w:rsid w:val="00DA776A"/>
    <w:rsid w:val="00DA7A62"/>
    <w:rsid w:val="00DB0413"/>
    <w:rsid w:val="00DB0667"/>
    <w:rsid w:val="00DB0F15"/>
    <w:rsid w:val="00DB1FC3"/>
    <w:rsid w:val="00DB3292"/>
    <w:rsid w:val="00DB4BDC"/>
    <w:rsid w:val="00DB5887"/>
    <w:rsid w:val="00DC2F99"/>
    <w:rsid w:val="00DC489D"/>
    <w:rsid w:val="00DC6A0D"/>
    <w:rsid w:val="00DD140B"/>
    <w:rsid w:val="00DD2123"/>
    <w:rsid w:val="00DD2A9E"/>
    <w:rsid w:val="00DD36CE"/>
    <w:rsid w:val="00DD509E"/>
    <w:rsid w:val="00DE14C5"/>
    <w:rsid w:val="00DE2331"/>
    <w:rsid w:val="00DE2FD1"/>
    <w:rsid w:val="00DE5157"/>
    <w:rsid w:val="00DF1BBC"/>
    <w:rsid w:val="00DF1F08"/>
    <w:rsid w:val="00E051DC"/>
    <w:rsid w:val="00E05BA5"/>
    <w:rsid w:val="00E07762"/>
    <w:rsid w:val="00E12CAA"/>
    <w:rsid w:val="00E15F5A"/>
    <w:rsid w:val="00E16E41"/>
    <w:rsid w:val="00E239D8"/>
    <w:rsid w:val="00E24617"/>
    <w:rsid w:val="00E318F2"/>
    <w:rsid w:val="00E334BB"/>
    <w:rsid w:val="00E35BE5"/>
    <w:rsid w:val="00E423C9"/>
    <w:rsid w:val="00E42929"/>
    <w:rsid w:val="00E4520C"/>
    <w:rsid w:val="00E45F90"/>
    <w:rsid w:val="00E47E3C"/>
    <w:rsid w:val="00E52291"/>
    <w:rsid w:val="00E527BE"/>
    <w:rsid w:val="00E53E6F"/>
    <w:rsid w:val="00E562C6"/>
    <w:rsid w:val="00E56EFE"/>
    <w:rsid w:val="00E60CE6"/>
    <w:rsid w:val="00E61D02"/>
    <w:rsid w:val="00E62D48"/>
    <w:rsid w:val="00E6431C"/>
    <w:rsid w:val="00E64BFF"/>
    <w:rsid w:val="00E6544C"/>
    <w:rsid w:val="00E65900"/>
    <w:rsid w:val="00E65D32"/>
    <w:rsid w:val="00E66C18"/>
    <w:rsid w:val="00E678A0"/>
    <w:rsid w:val="00E7078D"/>
    <w:rsid w:val="00E7085E"/>
    <w:rsid w:val="00E729F3"/>
    <w:rsid w:val="00E73729"/>
    <w:rsid w:val="00E75D44"/>
    <w:rsid w:val="00E76843"/>
    <w:rsid w:val="00E8438D"/>
    <w:rsid w:val="00E846A7"/>
    <w:rsid w:val="00E87FB4"/>
    <w:rsid w:val="00E905B1"/>
    <w:rsid w:val="00E9079C"/>
    <w:rsid w:val="00E92A8D"/>
    <w:rsid w:val="00E93FCF"/>
    <w:rsid w:val="00E96A53"/>
    <w:rsid w:val="00E96BF0"/>
    <w:rsid w:val="00E9778E"/>
    <w:rsid w:val="00EB7C66"/>
    <w:rsid w:val="00EB7ECE"/>
    <w:rsid w:val="00EC0C8E"/>
    <w:rsid w:val="00EC42E3"/>
    <w:rsid w:val="00EC6A07"/>
    <w:rsid w:val="00EC72BE"/>
    <w:rsid w:val="00EC7517"/>
    <w:rsid w:val="00ED19D9"/>
    <w:rsid w:val="00ED44AC"/>
    <w:rsid w:val="00ED62BB"/>
    <w:rsid w:val="00EE0C82"/>
    <w:rsid w:val="00EE35E4"/>
    <w:rsid w:val="00EF217A"/>
    <w:rsid w:val="00F005C9"/>
    <w:rsid w:val="00F017C8"/>
    <w:rsid w:val="00F020F1"/>
    <w:rsid w:val="00F03AC0"/>
    <w:rsid w:val="00F05B8E"/>
    <w:rsid w:val="00F075A7"/>
    <w:rsid w:val="00F11120"/>
    <w:rsid w:val="00F1404D"/>
    <w:rsid w:val="00F14B48"/>
    <w:rsid w:val="00F16B2B"/>
    <w:rsid w:val="00F16EDB"/>
    <w:rsid w:val="00F208DC"/>
    <w:rsid w:val="00F211A2"/>
    <w:rsid w:val="00F22CB3"/>
    <w:rsid w:val="00F234F5"/>
    <w:rsid w:val="00F23591"/>
    <w:rsid w:val="00F25162"/>
    <w:rsid w:val="00F27606"/>
    <w:rsid w:val="00F3166C"/>
    <w:rsid w:val="00F33259"/>
    <w:rsid w:val="00F33BAD"/>
    <w:rsid w:val="00F41C9C"/>
    <w:rsid w:val="00F42B5B"/>
    <w:rsid w:val="00F44FB8"/>
    <w:rsid w:val="00F502CA"/>
    <w:rsid w:val="00F519B9"/>
    <w:rsid w:val="00F5290B"/>
    <w:rsid w:val="00F535EF"/>
    <w:rsid w:val="00F55E8B"/>
    <w:rsid w:val="00F564F9"/>
    <w:rsid w:val="00F57D3A"/>
    <w:rsid w:val="00F61D34"/>
    <w:rsid w:val="00F6277B"/>
    <w:rsid w:val="00F65073"/>
    <w:rsid w:val="00F668F7"/>
    <w:rsid w:val="00F669BA"/>
    <w:rsid w:val="00F75963"/>
    <w:rsid w:val="00F75A21"/>
    <w:rsid w:val="00F7766C"/>
    <w:rsid w:val="00F82076"/>
    <w:rsid w:val="00F82CEB"/>
    <w:rsid w:val="00F84B29"/>
    <w:rsid w:val="00F90E8E"/>
    <w:rsid w:val="00F94FCC"/>
    <w:rsid w:val="00FA1E0E"/>
    <w:rsid w:val="00FA269F"/>
    <w:rsid w:val="00FA31A2"/>
    <w:rsid w:val="00FA5192"/>
    <w:rsid w:val="00FA7FDC"/>
    <w:rsid w:val="00FB21F7"/>
    <w:rsid w:val="00FB22AF"/>
    <w:rsid w:val="00FB2AAE"/>
    <w:rsid w:val="00FB5E51"/>
    <w:rsid w:val="00FB7566"/>
    <w:rsid w:val="00FB7F9C"/>
    <w:rsid w:val="00FC0B3B"/>
    <w:rsid w:val="00FC25E1"/>
    <w:rsid w:val="00FC3FA5"/>
    <w:rsid w:val="00FC6260"/>
    <w:rsid w:val="00FD2C03"/>
    <w:rsid w:val="00FD63B3"/>
    <w:rsid w:val="00FE1BFD"/>
    <w:rsid w:val="00FE7CAE"/>
    <w:rsid w:val="00FF5681"/>
    <w:rsid w:val="00FF5EF5"/>
    <w:rsid w:val="00FF7D87"/>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7BEC36AB"/>
  <w15:chartTrackingRefBased/>
  <w15:docId w15:val="{B3033EEF-6FCB-437D-A6A7-4C6DE0F7A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0" w:qFormat="1"/>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uiPriority="0"/>
    <w:lsdException w:name="Balloon Text" w:semiHidden="1" w:unhideWhenUsed="1"/>
    <w:lsdException w:name="Table Grid" w:uiPriority="0"/>
    <w:lsdException w:name="Table Theme" w:uiPriority="0"/>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Emtio"/>
    <w:qFormat/>
    <w:rsid w:val="006F4606"/>
    <w:rPr>
      <w:rFonts w:ascii="Verdana" w:hAnsi="Verdana"/>
      <w:sz w:val="18"/>
      <w:szCs w:val="18"/>
      <w:lang w:eastAsia="nl-BE"/>
    </w:rPr>
  </w:style>
  <w:style w:type="paragraph" w:styleId="Kop1">
    <w:name w:val="heading 1"/>
    <w:aliases w:val="Kop 1 Emtio"/>
    <w:basedOn w:val="ZsysbasisEmtio"/>
    <w:next w:val="BasistekstEmtio"/>
    <w:uiPriority w:val="4"/>
    <w:qFormat/>
    <w:rsid w:val="00345315"/>
    <w:pPr>
      <w:keepNext/>
      <w:keepLines/>
      <w:numPr>
        <w:numId w:val="29"/>
      </w:numPr>
      <w:outlineLvl w:val="0"/>
    </w:pPr>
    <w:rPr>
      <w:b/>
      <w:bCs/>
      <w:sz w:val="24"/>
      <w:szCs w:val="32"/>
    </w:rPr>
  </w:style>
  <w:style w:type="paragraph" w:styleId="Kop2">
    <w:name w:val="heading 2"/>
    <w:aliases w:val="Kop 2 Emtio"/>
    <w:basedOn w:val="ZsysbasisEmtio"/>
    <w:next w:val="BasistekstEmtio"/>
    <w:uiPriority w:val="4"/>
    <w:qFormat/>
    <w:rsid w:val="00345315"/>
    <w:pPr>
      <w:keepNext/>
      <w:keepLines/>
      <w:numPr>
        <w:ilvl w:val="1"/>
        <w:numId w:val="29"/>
      </w:numPr>
      <w:outlineLvl w:val="1"/>
    </w:pPr>
    <w:rPr>
      <w:b/>
      <w:bCs/>
      <w:iCs/>
      <w:szCs w:val="28"/>
    </w:rPr>
  </w:style>
  <w:style w:type="paragraph" w:styleId="Kop3">
    <w:name w:val="heading 3"/>
    <w:aliases w:val="Kop 3 Emtio"/>
    <w:basedOn w:val="ZsysbasisEmtio"/>
    <w:next w:val="BasistekstEmtio"/>
    <w:uiPriority w:val="4"/>
    <w:qFormat/>
    <w:rsid w:val="00345315"/>
    <w:pPr>
      <w:keepNext/>
      <w:keepLines/>
      <w:numPr>
        <w:ilvl w:val="2"/>
        <w:numId w:val="29"/>
      </w:numPr>
      <w:outlineLvl w:val="2"/>
    </w:pPr>
    <w:rPr>
      <w:i/>
      <w:iCs/>
    </w:rPr>
  </w:style>
  <w:style w:type="paragraph" w:styleId="Kop4">
    <w:name w:val="heading 4"/>
    <w:aliases w:val="Kop 4 Emtio"/>
    <w:basedOn w:val="ZsysbasisEmtio"/>
    <w:next w:val="BasistekstEmtio"/>
    <w:uiPriority w:val="4"/>
    <w:rsid w:val="00345315"/>
    <w:pPr>
      <w:keepNext/>
      <w:keepLines/>
      <w:numPr>
        <w:ilvl w:val="3"/>
        <w:numId w:val="29"/>
      </w:numPr>
      <w:outlineLvl w:val="3"/>
    </w:pPr>
    <w:rPr>
      <w:bCs/>
      <w:szCs w:val="24"/>
    </w:rPr>
  </w:style>
  <w:style w:type="paragraph" w:styleId="Kop5">
    <w:name w:val="heading 5"/>
    <w:aliases w:val="Kop 5 Emtio"/>
    <w:basedOn w:val="ZsysbasisEmtio"/>
    <w:next w:val="BasistekstEmtio"/>
    <w:uiPriority w:val="4"/>
    <w:rsid w:val="00345315"/>
    <w:pPr>
      <w:keepNext/>
      <w:keepLines/>
      <w:numPr>
        <w:ilvl w:val="4"/>
        <w:numId w:val="29"/>
      </w:numPr>
      <w:outlineLvl w:val="4"/>
    </w:pPr>
    <w:rPr>
      <w:bCs/>
      <w:iCs/>
      <w:szCs w:val="22"/>
    </w:rPr>
  </w:style>
  <w:style w:type="paragraph" w:styleId="Kop6">
    <w:name w:val="heading 6"/>
    <w:aliases w:val="Kop 6 Emtio"/>
    <w:basedOn w:val="ZsysbasisEmtio"/>
    <w:next w:val="BasistekstEmtio"/>
    <w:uiPriority w:val="4"/>
    <w:rsid w:val="00345315"/>
    <w:pPr>
      <w:keepNext/>
      <w:keepLines/>
      <w:numPr>
        <w:ilvl w:val="5"/>
        <w:numId w:val="29"/>
      </w:numPr>
      <w:outlineLvl w:val="5"/>
    </w:pPr>
  </w:style>
  <w:style w:type="paragraph" w:styleId="Kop7">
    <w:name w:val="heading 7"/>
    <w:aliases w:val="Kop 7 Emtio"/>
    <w:basedOn w:val="ZsysbasisEmtio"/>
    <w:next w:val="BasistekstEmtio"/>
    <w:uiPriority w:val="4"/>
    <w:rsid w:val="00345315"/>
    <w:pPr>
      <w:keepNext/>
      <w:keepLines/>
      <w:numPr>
        <w:ilvl w:val="6"/>
        <w:numId w:val="29"/>
      </w:numPr>
      <w:outlineLvl w:val="6"/>
    </w:pPr>
    <w:rPr>
      <w:bCs/>
      <w:szCs w:val="20"/>
    </w:rPr>
  </w:style>
  <w:style w:type="paragraph" w:styleId="Kop8">
    <w:name w:val="heading 8"/>
    <w:aliases w:val="Kop 8 Emtio"/>
    <w:basedOn w:val="ZsysbasisEmtio"/>
    <w:next w:val="BasistekstEmtio"/>
    <w:uiPriority w:val="4"/>
    <w:rsid w:val="00345315"/>
    <w:pPr>
      <w:keepNext/>
      <w:keepLines/>
      <w:numPr>
        <w:ilvl w:val="7"/>
        <w:numId w:val="29"/>
      </w:numPr>
      <w:outlineLvl w:val="7"/>
    </w:pPr>
    <w:rPr>
      <w:iCs/>
      <w:szCs w:val="20"/>
    </w:rPr>
  </w:style>
  <w:style w:type="paragraph" w:styleId="Kop9">
    <w:name w:val="heading 9"/>
    <w:aliases w:val="Kop 9 Emtio"/>
    <w:basedOn w:val="ZsysbasisEmtio"/>
    <w:next w:val="BasistekstEmtio"/>
    <w:uiPriority w:val="4"/>
    <w:rsid w:val="00345315"/>
    <w:pPr>
      <w:keepNext/>
      <w:keepLines/>
      <w:numPr>
        <w:ilvl w:val="8"/>
        <w:numId w:val="29"/>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GevolgdeHyperlink">
    <w:name w:val="FollowedHyperlink"/>
    <w:aliases w:val="GevolgdeHyperlink Emtio"/>
    <w:basedOn w:val="Standaardalinea-lettertype"/>
    <w:uiPriority w:val="4"/>
    <w:rsid w:val="00B460C2"/>
    <w:rPr>
      <w:color w:val="auto"/>
      <w:u w:val="none"/>
    </w:rPr>
  </w:style>
  <w:style w:type="character" w:styleId="Hyperlink">
    <w:name w:val="Hyperlink"/>
    <w:aliases w:val="Hyperlink Emtio"/>
    <w:basedOn w:val="Standaardalinea-lettertype"/>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Koptekst">
    <w:name w:val="header"/>
    <w:basedOn w:val="ZsysbasisEmtio"/>
    <w:next w:val="BasistekstEmtio"/>
    <w:uiPriority w:val="98"/>
    <w:semiHidden/>
    <w:rsid w:val="00122DED"/>
  </w:style>
  <w:style w:type="paragraph" w:styleId="Voettekst">
    <w:name w:val="footer"/>
    <w:basedOn w:val="ZsysbasisEmtio"/>
    <w:next w:val="BasistekstEmtio"/>
    <w:uiPriority w:val="98"/>
    <w:semiHidden/>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Emtio"/>
    <w:next w:val="BasistekstEmtio"/>
    <w:uiPriority w:val="98"/>
    <w:semiHidden/>
    <w:rsid w:val="0020607F"/>
  </w:style>
  <w:style w:type="paragraph" w:styleId="Adresenvelop">
    <w:name w:val="envelope address"/>
    <w:basedOn w:val="ZsysbasisEmtio"/>
    <w:next w:val="BasistekstEmtio"/>
    <w:uiPriority w:val="98"/>
    <w:semiHidden/>
    <w:rsid w:val="0020607F"/>
  </w:style>
  <w:style w:type="paragraph" w:styleId="Afsluit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Inhopg1">
    <w:name w:val="toc 1"/>
    <w:aliases w:val="Inhopg 1 Emtio"/>
    <w:basedOn w:val="ZsysbasistocEmtio"/>
    <w:next w:val="BasistekstEmtio"/>
    <w:uiPriority w:val="4"/>
    <w:rsid w:val="00E65900"/>
    <w:rPr>
      <w:b/>
    </w:rPr>
  </w:style>
  <w:style w:type="paragraph" w:styleId="Inhopg2">
    <w:name w:val="toc 2"/>
    <w:aliases w:val="Inhopg 2 Emtio"/>
    <w:basedOn w:val="ZsysbasistocEmtio"/>
    <w:next w:val="BasistekstEmtio"/>
    <w:uiPriority w:val="4"/>
    <w:rsid w:val="00E65900"/>
  </w:style>
  <w:style w:type="paragraph" w:styleId="Inhopg3">
    <w:name w:val="toc 3"/>
    <w:aliases w:val="Inhopg 3 Emtio"/>
    <w:basedOn w:val="ZsysbasistocEmtio"/>
    <w:next w:val="BasistekstEmtio"/>
    <w:uiPriority w:val="4"/>
    <w:rsid w:val="00E65900"/>
  </w:style>
  <w:style w:type="paragraph" w:styleId="Inhopg4">
    <w:name w:val="toc 4"/>
    <w:aliases w:val="Inhopg 4 Emtio"/>
    <w:basedOn w:val="ZsysbasistocEmtio"/>
    <w:next w:val="BasistekstEmtio"/>
    <w:uiPriority w:val="4"/>
    <w:rsid w:val="00122DED"/>
  </w:style>
  <w:style w:type="paragraph" w:styleId="Bronvermelding">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Ondertitel">
    <w:name w:val="Subtitle"/>
    <w:basedOn w:val="ZsysbasisEmtio"/>
    <w:next w:val="BasistekstEmtio"/>
    <w:uiPriority w:val="98"/>
    <w:semiHidden/>
    <w:rsid w:val="00122DED"/>
  </w:style>
  <w:style w:type="paragraph" w:styleId="Titel">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inanummer">
    <w:name w:val="page number"/>
    <w:basedOn w:val="Standaardalinea-lettertype"/>
    <w:uiPriority w:val="98"/>
    <w:semiHidden/>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Standaard"/>
    <w:next w:val="Standaard"/>
    <w:uiPriority w:val="98"/>
    <w:semiHidden/>
    <w:rsid w:val="00122DED"/>
    <w:pPr>
      <w:ind w:left="720" w:hanging="180"/>
    </w:pPr>
  </w:style>
  <w:style w:type="paragraph" w:styleId="Index5">
    <w:name w:val="index 5"/>
    <w:basedOn w:val="Standaard"/>
    <w:next w:val="Standaard"/>
    <w:uiPriority w:val="98"/>
    <w:semiHidden/>
    <w:rsid w:val="00122DED"/>
    <w:pPr>
      <w:ind w:left="900" w:hanging="180"/>
    </w:pPr>
  </w:style>
  <w:style w:type="paragraph" w:styleId="Index6">
    <w:name w:val="index 6"/>
    <w:basedOn w:val="Standaard"/>
    <w:next w:val="Standaard"/>
    <w:uiPriority w:val="98"/>
    <w:semiHidden/>
    <w:rsid w:val="00122DED"/>
    <w:pPr>
      <w:ind w:left="1080" w:hanging="180"/>
    </w:pPr>
  </w:style>
  <w:style w:type="paragraph" w:styleId="Index7">
    <w:name w:val="index 7"/>
    <w:basedOn w:val="Standaard"/>
    <w:next w:val="Standaard"/>
    <w:uiPriority w:val="98"/>
    <w:semiHidden/>
    <w:rsid w:val="00122DED"/>
    <w:pPr>
      <w:ind w:left="1260" w:hanging="180"/>
    </w:pPr>
  </w:style>
  <w:style w:type="paragraph" w:styleId="Index8">
    <w:name w:val="index 8"/>
    <w:basedOn w:val="Standaard"/>
    <w:next w:val="Standaard"/>
    <w:uiPriority w:val="98"/>
    <w:semiHidden/>
    <w:rsid w:val="00122DED"/>
    <w:pPr>
      <w:ind w:left="1440" w:hanging="180"/>
    </w:pPr>
  </w:style>
  <w:style w:type="paragraph" w:styleId="Index9">
    <w:name w:val="index 9"/>
    <w:basedOn w:val="Standaard"/>
    <w:next w:val="Standaard"/>
    <w:uiPriority w:val="98"/>
    <w:semiHidden/>
    <w:rsid w:val="00122DED"/>
    <w:pPr>
      <w:ind w:left="1620" w:hanging="180"/>
    </w:pPr>
  </w:style>
  <w:style w:type="paragraph" w:styleId="Inhopg5">
    <w:name w:val="toc 5"/>
    <w:aliases w:val="Inhopg 5 Emtio"/>
    <w:basedOn w:val="ZsysbasistocEmtio"/>
    <w:next w:val="BasistekstEmtio"/>
    <w:uiPriority w:val="4"/>
    <w:rsid w:val="003964D4"/>
  </w:style>
  <w:style w:type="paragraph" w:styleId="Inhopg6">
    <w:name w:val="toc 6"/>
    <w:aliases w:val="Inhopg 6 Emtio"/>
    <w:basedOn w:val="ZsysbasistocEmtio"/>
    <w:next w:val="BasistekstEmtio"/>
    <w:uiPriority w:val="4"/>
    <w:rsid w:val="003964D4"/>
  </w:style>
  <w:style w:type="paragraph" w:styleId="Inhopg7">
    <w:name w:val="toc 7"/>
    <w:aliases w:val="Inhopg 7 Emtio"/>
    <w:basedOn w:val="ZsysbasistocEmtio"/>
    <w:next w:val="BasistekstEmtio"/>
    <w:uiPriority w:val="4"/>
    <w:rsid w:val="003964D4"/>
  </w:style>
  <w:style w:type="paragraph" w:styleId="Inhopg8">
    <w:name w:val="toc 8"/>
    <w:aliases w:val="Inhopg 8 Emtio"/>
    <w:basedOn w:val="ZsysbasistocEmtio"/>
    <w:next w:val="BasistekstEmtio"/>
    <w:uiPriority w:val="4"/>
    <w:rsid w:val="003964D4"/>
  </w:style>
  <w:style w:type="paragraph" w:styleId="Inhopg9">
    <w:name w:val="toc 9"/>
    <w:aliases w:val="Inhopg 9 Emtio"/>
    <w:basedOn w:val="ZsysbasistocEmtio"/>
    <w:next w:val="BasistekstEmtio"/>
    <w:uiPriority w:val="4"/>
    <w:rsid w:val="003964D4"/>
  </w:style>
  <w:style w:type="paragraph" w:styleId="Afzender">
    <w:name w:val="envelope return"/>
    <w:basedOn w:val="ZsysbasisEmtio"/>
    <w:next w:val="BasistekstEmti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Emtio"/>
    <w:next w:val="BasistekstEmtio"/>
    <w:uiPriority w:val="98"/>
    <w:semiHidden/>
    <w:rsid w:val="0020607F"/>
  </w:style>
  <w:style w:type="paragraph" w:styleId="Bloktekst">
    <w:name w:val="Block Text"/>
    <w:basedOn w:val="ZsysbasisEmtio"/>
    <w:next w:val="BasistekstEmtio"/>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Emtio"/>
    <w:next w:val="BasistekstEmtio"/>
    <w:uiPriority w:val="98"/>
    <w:semiHidden/>
    <w:rsid w:val="0020607F"/>
  </w:style>
  <w:style w:type="paragraph" w:styleId="Handtekening">
    <w:name w:val="Signature"/>
    <w:basedOn w:val="ZsysbasisEmtio"/>
    <w:next w:val="BasistekstEmtio"/>
    <w:uiPriority w:val="98"/>
    <w:semiHidden/>
    <w:rsid w:val="0020607F"/>
  </w:style>
  <w:style w:type="paragraph" w:styleId="HTML-voorafopgemaakt">
    <w:name w:val="HTML Preformatted"/>
    <w:basedOn w:val="ZsysbasisEmtio"/>
    <w:next w:val="BasistekstEmtio"/>
    <w:uiPriority w:val="98"/>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res">
    <w:name w:val="HTML Address"/>
    <w:basedOn w:val="ZsysbasisEmtio"/>
    <w:next w:val="BasistekstEmtio"/>
    <w:uiPriority w:val="98"/>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chtearcering-accent6">
    <w:name w:val="Light Shading Accent 6"/>
    <w:basedOn w:val="Standaardtabe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Emtio"/>
    <w:next w:val="BasistekstEmtio"/>
    <w:uiPriority w:val="98"/>
    <w:semiHidden/>
    <w:rsid w:val="00F33259"/>
    <w:pPr>
      <w:ind w:left="284" w:hanging="284"/>
    </w:pPr>
  </w:style>
  <w:style w:type="paragraph" w:styleId="Lijst2">
    <w:name w:val="List 2"/>
    <w:basedOn w:val="ZsysbasisEmtio"/>
    <w:next w:val="BasistekstEmtio"/>
    <w:uiPriority w:val="98"/>
    <w:semiHidden/>
    <w:rsid w:val="00F33259"/>
    <w:pPr>
      <w:ind w:left="568" w:hanging="284"/>
    </w:pPr>
  </w:style>
  <w:style w:type="paragraph" w:styleId="Lijst3">
    <w:name w:val="List 3"/>
    <w:basedOn w:val="ZsysbasisEmtio"/>
    <w:next w:val="BasistekstEmtio"/>
    <w:uiPriority w:val="98"/>
    <w:semiHidden/>
    <w:rsid w:val="00F33259"/>
    <w:pPr>
      <w:ind w:left="851" w:hanging="284"/>
    </w:pPr>
  </w:style>
  <w:style w:type="paragraph" w:styleId="Lijst4">
    <w:name w:val="List 4"/>
    <w:basedOn w:val="ZsysbasisEmtio"/>
    <w:next w:val="BasistekstEmtio"/>
    <w:uiPriority w:val="98"/>
    <w:semiHidden/>
    <w:rsid w:val="00F33259"/>
    <w:pPr>
      <w:ind w:left="1135" w:hanging="284"/>
    </w:pPr>
  </w:style>
  <w:style w:type="paragraph" w:styleId="Lij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jstopsomteken">
    <w:name w:val="List Bullet"/>
    <w:basedOn w:val="ZsysbasisEmtio"/>
    <w:next w:val="BasistekstEmtio"/>
    <w:uiPriority w:val="98"/>
    <w:semiHidden/>
    <w:rsid w:val="00E7078D"/>
    <w:pPr>
      <w:numPr>
        <w:numId w:val="12"/>
      </w:numPr>
      <w:ind w:left="357" w:hanging="357"/>
    </w:pPr>
  </w:style>
  <w:style w:type="paragraph" w:styleId="Lijstopsomteken2">
    <w:name w:val="List Bullet 2"/>
    <w:basedOn w:val="ZsysbasisEmtio"/>
    <w:next w:val="BasistekstEmtio"/>
    <w:uiPriority w:val="98"/>
    <w:semiHidden/>
    <w:rsid w:val="00E7078D"/>
    <w:pPr>
      <w:numPr>
        <w:numId w:val="13"/>
      </w:numPr>
      <w:ind w:left="641" w:hanging="357"/>
    </w:pPr>
  </w:style>
  <w:style w:type="paragraph" w:styleId="Lijstopsomteken3">
    <w:name w:val="List Bullet 3"/>
    <w:basedOn w:val="ZsysbasisEmtio"/>
    <w:next w:val="BasistekstEmtio"/>
    <w:uiPriority w:val="98"/>
    <w:semiHidden/>
    <w:rsid w:val="00E7078D"/>
    <w:pPr>
      <w:numPr>
        <w:numId w:val="14"/>
      </w:numPr>
      <w:ind w:left="924" w:hanging="357"/>
    </w:pPr>
  </w:style>
  <w:style w:type="paragraph" w:styleId="Lijstopsomteken4">
    <w:name w:val="List Bullet 4"/>
    <w:basedOn w:val="ZsysbasisEmtio"/>
    <w:next w:val="BasistekstEmtio"/>
    <w:uiPriority w:val="98"/>
    <w:semiHidden/>
    <w:rsid w:val="00E7078D"/>
    <w:pPr>
      <w:numPr>
        <w:numId w:val="15"/>
      </w:numPr>
      <w:ind w:left="1208" w:hanging="357"/>
    </w:pPr>
  </w:style>
  <w:style w:type="paragraph" w:styleId="Lijstnummering">
    <w:name w:val="List Number"/>
    <w:basedOn w:val="ZsysbasisEmtio"/>
    <w:next w:val="BasistekstEmtio"/>
    <w:uiPriority w:val="98"/>
    <w:semiHidden/>
    <w:rsid w:val="00705849"/>
    <w:pPr>
      <w:numPr>
        <w:numId w:val="17"/>
      </w:numPr>
      <w:ind w:left="357" w:hanging="357"/>
    </w:pPr>
  </w:style>
  <w:style w:type="paragraph" w:styleId="Lijstnummering2">
    <w:name w:val="List Number 2"/>
    <w:basedOn w:val="ZsysbasisEmtio"/>
    <w:next w:val="BasistekstEmtio"/>
    <w:uiPriority w:val="98"/>
    <w:semiHidden/>
    <w:rsid w:val="00705849"/>
    <w:pPr>
      <w:numPr>
        <w:numId w:val="18"/>
      </w:numPr>
      <w:ind w:left="641" w:hanging="357"/>
    </w:pPr>
  </w:style>
  <w:style w:type="paragraph" w:styleId="Lijstnummering3">
    <w:name w:val="List Number 3"/>
    <w:basedOn w:val="ZsysbasisEmtio"/>
    <w:next w:val="BasistekstEmtio"/>
    <w:uiPriority w:val="98"/>
    <w:semiHidden/>
    <w:rsid w:val="00705849"/>
    <w:pPr>
      <w:numPr>
        <w:numId w:val="19"/>
      </w:numPr>
      <w:ind w:left="924" w:hanging="357"/>
    </w:pPr>
  </w:style>
  <w:style w:type="paragraph" w:styleId="Lijstnummering4">
    <w:name w:val="List Number 4"/>
    <w:basedOn w:val="ZsysbasisEmtio"/>
    <w:next w:val="BasistekstEmtio"/>
    <w:uiPriority w:val="98"/>
    <w:semiHidden/>
    <w:rsid w:val="00705849"/>
    <w:pPr>
      <w:numPr>
        <w:numId w:val="20"/>
      </w:numPr>
      <w:ind w:left="1208" w:hanging="357"/>
    </w:pPr>
  </w:style>
  <w:style w:type="paragraph" w:styleId="Lijstnummering5">
    <w:name w:val="List Number 5"/>
    <w:basedOn w:val="ZsysbasisEmtio"/>
    <w:next w:val="BasistekstEmtio"/>
    <w:uiPriority w:val="98"/>
    <w:semiHidden/>
    <w:rsid w:val="00705849"/>
    <w:pPr>
      <w:numPr>
        <w:numId w:val="21"/>
      </w:numPr>
      <w:ind w:left="1491" w:hanging="357"/>
    </w:pPr>
  </w:style>
  <w:style w:type="paragraph" w:styleId="Lijstvoortzetting">
    <w:name w:val="List Continue"/>
    <w:basedOn w:val="ZsysbasisEmtio"/>
    <w:next w:val="BasistekstEmtio"/>
    <w:uiPriority w:val="98"/>
    <w:semiHidden/>
    <w:rsid w:val="00705849"/>
    <w:pPr>
      <w:ind w:left="284"/>
    </w:pPr>
  </w:style>
  <w:style w:type="paragraph" w:styleId="Lijstvoortzetting2">
    <w:name w:val="List Continue 2"/>
    <w:basedOn w:val="ZsysbasisEmtio"/>
    <w:next w:val="BasistekstEmtio"/>
    <w:uiPriority w:val="98"/>
    <w:semiHidden/>
    <w:rsid w:val="00705849"/>
    <w:pPr>
      <w:ind w:left="567"/>
    </w:pPr>
  </w:style>
  <w:style w:type="paragraph" w:styleId="Lijstvoortzetting3">
    <w:name w:val="List Continue 3"/>
    <w:basedOn w:val="ZsysbasisEmtio"/>
    <w:next w:val="BasistekstEmtio"/>
    <w:uiPriority w:val="98"/>
    <w:semiHidden/>
    <w:rsid w:val="00705849"/>
    <w:pPr>
      <w:ind w:left="851"/>
    </w:pPr>
  </w:style>
  <w:style w:type="paragraph" w:styleId="Lijstvoortzetting4">
    <w:name w:val="List Continue 4"/>
    <w:basedOn w:val="ZsysbasisEmtio"/>
    <w:next w:val="BasistekstEmtio"/>
    <w:uiPriority w:val="98"/>
    <w:semiHidden/>
    <w:rsid w:val="00705849"/>
    <w:pPr>
      <w:ind w:left="1134"/>
    </w:pPr>
  </w:style>
  <w:style w:type="paragraph" w:styleId="Lijstvoortzetting5">
    <w:name w:val="List Continue 5"/>
    <w:basedOn w:val="ZsysbasisEmtio"/>
    <w:next w:val="BasistekstEmti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Emtio"/>
    <w:next w:val="BasistekstEmtio"/>
    <w:uiPriority w:val="98"/>
    <w:semiHidden/>
    <w:rsid w:val="0020607F"/>
  </w:style>
  <w:style w:type="paragraph" w:styleId="Notitiekop">
    <w:name w:val="Note Heading"/>
    <w:basedOn w:val="ZsysbasisEmtio"/>
    <w:next w:val="BasistekstEmtio"/>
    <w:uiPriority w:val="98"/>
    <w:semiHidden/>
    <w:rsid w:val="0020607F"/>
  </w:style>
  <w:style w:type="paragraph" w:styleId="Plattetekst">
    <w:name w:val="Body Text"/>
    <w:basedOn w:val="ZsysbasisEmtio"/>
    <w:next w:val="BasistekstEmtio"/>
    <w:link w:val="PlattetekstChar"/>
    <w:uiPriority w:val="98"/>
    <w:semiHidden/>
    <w:rsid w:val="0020607F"/>
  </w:style>
  <w:style w:type="paragraph" w:styleId="Plattetekst2">
    <w:name w:val="Body Text 2"/>
    <w:basedOn w:val="ZsysbasisEmtio"/>
    <w:next w:val="BasistekstEmtio"/>
    <w:link w:val="Plattetekst2Char"/>
    <w:uiPriority w:val="98"/>
    <w:semiHidden/>
    <w:rsid w:val="00E7078D"/>
  </w:style>
  <w:style w:type="paragraph" w:styleId="Plattetekst3">
    <w:name w:val="Body Text 3"/>
    <w:basedOn w:val="ZsysbasisEmtio"/>
    <w:next w:val="BasistekstEmtio"/>
    <w:uiPriority w:val="98"/>
    <w:semiHidden/>
    <w:rsid w:val="0020607F"/>
  </w:style>
  <w:style w:type="paragraph" w:styleId="Platteteksteersteinspringing">
    <w:name w:val="Body Text First Indent"/>
    <w:basedOn w:val="ZsysbasisEmtio"/>
    <w:next w:val="BasistekstEmtio"/>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Emtio"/>
    <w:next w:val="BasistekstEmtio"/>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Emtio"/>
    <w:next w:val="BasistekstEmti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Standaardalinea-lettertype"/>
    <w:link w:val="ZsysbasisEmtio"/>
    <w:semiHidden/>
    <w:rsid w:val="00066DF0"/>
    <w:rPr>
      <w:rFonts w:ascii="Montserrat" w:hAnsi="Montserrat" w:cs="Maiandra GD"/>
      <w:color w:val="000000" w:themeColor="text1"/>
      <w:sz w:val="18"/>
      <w:szCs w:val="18"/>
    </w:rPr>
  </w:style>
  <w:style w:type="paragraph" w:styleId="Standaardinspringing">
    <w:name w:val="Normal Indent"/>
    <w:basedOn w:val="ZsysbasisEmtio"/>
    <w:next w:val="BasistekstEmtio"/>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Emtio"/>
    <w:basedOn w:val="Standaardalinea-lettertype"/>
    <w:rsid w:val="00CB7600"/>
    <w:rPr>
      <w:vertAlign w:val="superscript"/>
    </w:rPr>
  </w:style>
  <w:style w:type="paragraph" w:styleId="Voetnoottekst">
    <w:name w:val="footnote text"/>
    <w:aliases w:val="Voetnoottekst Emtio"/>
    <w:basedOn w:val="ZsysbasisEmtio"/>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Emtio"/>
    <w:next w:val="BasistekstEmtio"/>
    <w:uiPriority w:val="98"/>
    <w:semiHidden/>
    <w:rsid w:val="0020607F"/>
  </w:style>
  <w:style w:type="paragraph" w:styleId="Tekstzonderopmaak">
    <w:name w:val="Plain Text"/>
    <w:basedOn w:val="ZsysbasisEmtio"/>
    <w:next w:val="BasistekstEmtio"/>
    <w:uiPriority w:val="98"/>
    <w:semiHidden/>
    <w:rsid w:val="0020607F"/>
  </w:style>
  <w:style w:type="paragraph" w:styleId="Ballontekst">
    <w:name w:val="Balloon Text"/>
    <w:basedOn w:val="ZsysbasisEmtio"/>
    <w:next w:val="BasistekstEmtio"/>
    <w:uiPriority w:val="98"/>
    <w:semiHidden/>
    <w:rsid w:val="0020607F"/>
  </w:style>
  <w:style w:type="paragraph" w:styleId="Bijschrift">
    <w:name w:val="caption"/>
    <w:aliases w:val="Bijschrift Emtio"/>
    <w:basedOn w:val="ZsysbasisEmtio"/>
    <w:next w:val="BasistekstEmtio"/>
    <w:uiPriority w:val="4"/>
    <w:qFormat/>
    <w:rsid w:val="0020607F"/>
  </w:style>
  <w:style w:type="character" w:customStyle="1" w:styleId="TekstopmerkingChar">
    <w:name w:val="Tekst opmerking Char"/>
    <w:basedOn w:val="ZsysbasisEmtioChar"/>
    <w:link w:val="Tekstopmerking"/>
    <w:semiHidden/>
    <w:rsid w:val="008736AE"/>
    <w:rPr>
      <w:rFonts w:asciiTheme="minorHAnsi" w:hAnsiTheme="minorHAnsi" w:cs="Maiandra GD"/>
      <w:color w:val="000000" w:themeColor="text1"/>
      <w:sz w:val="18"/>
      <w:szCs w:val="18"/>
    </w:rPr>
  </w:style>
  <w:style w:type="paragraph" w:styleId="Documentstructuur">
    <w:name w:val="Document Map"/>
    <w:basedOn w:val="ZsysbasisEmtio"/>
    <w:next w:val="BasistekstEmtio"/>
    <w:uiPriority w:val="98"/>
    <w:semiHidden/>
    <w:rsid w:val="0020607F"/>
  </w:style>
  <w:style w:type="table" w:styleId="Lichtearcering-accent5">
    <w:name w:val="Light Shading Accent 5"/>
    <w:basedOn w:val="Standaardtabe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indnoottekst">
    <w:name w:val="endnote text"/>
    <w:aliases w:val="Eindnoottekst Emtio"/>
    <w:basedOn w:val="ZsysbasisEmtio"/>
    <w:next w:val="BasistekstEmtio"/>
    <w:uiPriority w:val="4"/>
    <w:rsid w:val="0020607F"/>
  </w:style>
  <w:style w:type="paragraph" w:styleId="Indexkop">
    <w:name w:val="index heading"/>
    <w:basedOn w:val="ZsysbasisEmtio"/>
    <w:next w:val="BasistekstEmtio"/>
    <w:uiPriority w:val="98"/>
    <w:semiHidden/>
    <w:rsid w:val="0020607F"/>
  </w:style>
  <w:style w:type="paragraph" w:styleId="Kopbronvermelding">
    <w:name w:val="toa heading"/>
    <w:basedOn w:val="ZsysbasisEmtio"/>
    <w:next w:val="BasistekstEmtio"/>
    <w:uiPriority w:val="98"/>
    <w:semiHidden/>
    <w:rsid w:val="0020607F"/>
  </w:style>
  <w:style w:type="paragraph" w:styleId="Lijstopsomteken5">
    <w:name w:val="List Bullet 5"/>
    <w:basedOn w:val="ZsysbasisEmtio"/>
    <w:next w:val="BasistekstEmtio"/>
    <w:uiPriority w:val="98"/>
    <w:semiHidden/>
    <w:rsid w:val="00E7078D"/>
    <w:pPr>
      <w:numPr>
        <w:numId w:val="16"/>
      </w:numPr>
      <w:ind w:left="1491" w:hanging="357"/>
    </w:pPr>
  </w:style>
  <w:style w:type="paragraph" w:styleId="Macrotekst">
    <w:name w:val="macro"/>
    <w:basedOn w:val="ZsysbasisEmtio"/>
    <w:next w:val="BasistekstEmtio"/>
    <w:uiPriority w:val="98"/>
    <w:semiHidden/>
    <w:rsid w:val="0020607F"/>
  </w:style>
  <w:style w:type="paragraph" w:styleId="Tekstopmerking">
    <w:name w:val="annotation text"/>
    <w:basedOn w:val="ZsysbasisEmtio"/>
    <w:next w:val="BasistekstEmti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31"/>
      </w:numPr>
    </w:pPr>
  </w:style>
  <w:style w:type="paragraph" w:customStyle="1" w:styleId="Opsommingteken2eniveauEmtio">
    <w:name w:val="Opsomming teken 2e niveau Emtio"/>
    <w:basedOn w:val="ZsysbasisEmtio"/>
    <w:uiPriority w:val="4"/>
    <w:rsid w:val="00AD44F1"/>
    <w:pPr>
      <w:numPr>
        <w:ilvl w:val="1"/>
        <w:numId w:val="31"/>
      </w:numPr>
    </w:pPr>
  </w:style>
  <w:style w:type="paragraph" w:customStyle="1" w:styleId="Opsommingteken3eniveauEmtio">
    <w:name w:val="Opsomming teken 3e niveau Emtio"/>
    <w:basedOn w:val="ZsysbasisEmtio"/>
    <w:uiPriority w:val="4"/>
    <w:rsid w:val="00AD44F1"/>
    <w:pPr>
      <w:numPr>
        <w:ilvl w:val="2"/>
        <w:numId w:val="31"/>
      </w:numPr>
    </w:pPr>
  </w:style>
  <w:style w:type="paragraph" w:customStyle="1" w:styleId="Opsommingbolletje1eniveauEmtio">
    <w:name w:val="Opsomming bolletje 1e niveau Emtio"/>
    <w:basedOn w:val="ZsysbasisEmtio"/>
    <w:uiPriority w:val="4"/>
    <w:qFormat/>
    <w:rsid w:val="005017F3"/>
    <w:pPr>
      <w:numPr>
        <w:numId w:val="26"/>
      </w:numPr>
    </w:pPr>
  </w:style>
  <w:style w:type="paragraph" w:customStyle="1" w:styleId="Opsommingbolletje2eniveauEmtio">
    <w:name w:val="Opsomming bolletje 2e niveau Emtio"/>
    <w:basedOn w:val="ZsysbasisEmtio"/>
    <w:uiPriority w:val="4"/>
    <w:qFormat/>
    <w:rsid w:val="005017F3"/>
    <w:pPr>
      <w:numPr>
        <w:ilvl w:val="1"/>
        <w:numId w:val="26"/>
      </w:numPr>
    </w:pPr>
  </w:style>
  <w:style w:type="paragraph" w:customStyle="1" w:styleId="Opsommingbolletje3eniveauEmtio">
    <w:name w:val="Opsomming bolletje 3e niveau Emtio"/>
    <w:basedOn w:val="ZsysbasisEmtio"/>
    <w:uiPriority w:val="4"/>
    <w:qFormat/>
    <w:rsid w:val="005017F3"/>
    <w:pPr>
      <w:numPr>
        <w:ilvl w:val="2"/>
        <w:numId w:val="2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2"/>
      </w:numPr>
    </w:pPr>
  </w:style>
  <w:style w:type="paragraph" w:customStyle="1" w:styleId="Opsommingkleineletter2eniveauEmtio">
    <w:name w:val="Opsomming kleine letter 2e niveau Emtio"/>
    <w:basedOn w:val="ZsysbasisEmtio"/>
    <w:uiPriority w:val="4"/>
    <w:qFormat/>
    <w:rsid w:val="00B01DA1"/>
    <w:pPr>
      <w:numPr>
        <w:ilvl w:val="1"/>
        <w:numId w:val="22"/>
      </w:numPr>
    </w:pPr>
  </w:style>
  <w:style w:type="paragraph" w:customStyle="1" w:styleId="Opsommingkleineletter3eniveauEmtio">
    <w:name w:val="Opsomming kleine letter 3e niveau Emtio"/>
    <w:basedOn w:val="ZsysbasisEmtio"/>
    <w:uiPriority w:val="4"/>
    <w:qFormat/>
    <w:rsid w:val="00B01DA1"/>
    <w:pPr>
      <w:numPr>
        <w:ilvl w:val="2"/>
        <w:numId w:val="22"/>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3"/>
      </w:numPr>
    </w:pPr>
  </w:style>
  <w:style w:type="paragraph" w:customStyle="1" w:styleId="Opsommingnummer2eniveauEmtio">
    <w:name w:val="Opsomming nummer 2e niveau Emtio"/>
    <w:basedOn w:val="ZsysbasisEmtio"/>
    <w:uiPriority w:val="4"/>
    <w:qFormat/>
    <w:rsid w:val="00B01DA1"/>
    <w:pPr>
      <w:numPr>
        <w:ilvl w:val="1"/>
        <w:numId w:val="23"/>
      </w:numPr>
    </w:pPr>
  </w:style>
  <w:style w:type="paragraph" w:customStyle="1" w:styleId="Opsommingnummer3eniveauEmtio">
    <w:name w:val="Opsomming nummer 3e niveau Emtio"/>
    <w:basedOn w:val="ZsysbasisEmtio"/>
    <w:uiPriority w:val="4"/>
    <w:qFormat/>
    <w:rsid w:val="00B01DA1"/>
    <w:pPr>
      <w:numPr>
        <w:ilvl w:val="2"/>
        <w:numId w:val="23"/>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27"/>
      </w:numPr>
    </w:pPr>
  </w:style>
  <w:style w:type="paragraph" w:customStyle="1" w:styleId="Opsommingopenrondje2eniveauEmtio">
    <w:name w:val="Opsomming open rondje 2e niveau Emtio"/>
    <w:basedOn w:val="ZsysbasisEmtio"/>
    <w:uiPriority w:val="4"/>
    <w:rsid w:val="00957CCB"/>
    <w:pPr>
      <w:numPr>
        <w:ilvl w:val="1"/>
        <w:numId w:val="27"/>
      </w:numPr>
    </w:pPr>
  </w:style>
  <w:style w:type="paragraph" w:customStyle="1" w:styleId="Opsommingopenrondje3eniveauEmtio">
    <w:name w:val="Opsomming open rondje 3e niveau Emtio"/>
    <w:basedOn w:val="ZsysbasisEmtio"/>
    <w:uiPriority w:val="4"/>
    <w:rsid w:val="00957CCB"/>
    <w:pPr>
      <w:numPr>
        <w:ilvl w:val="2"/>
        <w:numId w:val="27"/>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28"/>
      </w:numPr>
    </w:pPr>
  </w:style>
  <w:style w:type="paragraph" w:customStyle="1" w:styleId="Opsommingstreepje2eniveauEmtio">
    <w:name w:val="Opsomming streepje 2e niveau Emtio"/>
    <w:basedOn w:val="ZsysbasisEmtio"/>
    <w:uiPriority w:val="4"/>
    <w:qFormat/>
    <w:rsid w:val="00B01DA1"/>
    <w:pPr>
      <w:numPr>
        <w:ilvl w:val="1"/>
        <w:numId w:val="28"/>
      </w:numPr>
    </w:pPr>
  </w:style>
  <w:style w:type="paragraph" w:customStyle="1" w:styleId="Opsommingstreepje3eniveauEmtio">
    <w:name w:val="Opsomming streepje 3e niveau Emtio"/>
    <w:basedOn w:val="ZsysbasisEmtio"/>
    <w:uiPriority w:val="4"/>
    <w:qFormat/>
    <w:rsid w:val="00B01DA1"/>
    <w:pPr>
      <w:numPr>
        <w:ilvl w:val="2"/>
        <w:numId w:val="28"/>
      </w:numPr>
    </w:pPr>
  </w:style>
  <w:style w:type="numbering" w:customStyle="1" w:styleId="OpsommingstreepjeEmtio">
    <w:name w:val="Opsomming streepje Emti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chtearcering-accent3">
    <w:name w:val="Light Shading Accent 3"/>
    <w:basedOn w:val="Standaardtabe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chtearcering-accent2">
    <w:name w:val="Light Shading Accent 2"/>
    <w:basedOn w:val="Standaardtabe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fie">
    <w:name w:val="Bibliography"/>
    <w:basedOn w:val="ZsysbasisEmtio"/>
    <w:next w:val="BasistekstEmtio"/>
    <w:uiPriority w:val="98"/>
    <w:semiHidden/>
    <w:rsid w:val="00E07762"/>
  </w:style>
  <w:style w:type="paragraph" w:styleId="Citaat">
    <w:name w:val="Quote"/>
    <w:basedOn w:val="ZsysbasisEmtio"/>
    <w:next w:val="BasistekstEmtio"/>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Emtio"/>
    <w:next w:val="BasistekstEmtio"/>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Emtio"/>
    <w:basedOn w:val="Standaardalinea-lettertype"/>
    <w:uiPriority w:val="4"/>
    <w:rsid w:val="00E07762"/>
    <w:rPr>
      <w:vertAlign w:val="superscript"/>
    </w:rPr>
  </w:style>
  <w:style w:type="paragraph" w:styleId="Geenafstand">
    <w:name w:val="No Spacing"/>
    <w:basedOn w:val="ZsysbasisEmtio"/>
    <w:next w:val="BasistekstEmti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Emtio"/>
    <w:next w:val="BasistekstEmti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1"/>
      </w:numPr>
    </w:pPr>
  </w:style>
  <w:style w:type="paragraph" w:customStyle="1" w:styleId="Bijlagekop1Emtio">
    <w:name w:val="Bijlage kop 1 Emtio"/>
    <w:basedOn w:val="ZsysbasisEmtio"/>
    <w:next w:val="BasistekstEmtio"/>
    <w:uiPriority w:val="4"/>
    <w:qFormat/>
    <w:rsid w:val="00345315"/>
    <w:pPr>
      <w:keepNext/>
      <w:keepLines/>
      <w:numPr>
        <w:numId w:val="30"/>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30"/>
      </w:numPr>
      <w:outlineLvl w:val="1"/>
    </w:pPr>
    <w:rPr>
      <w:b/>
    </w:rPr>
  </w:style>
  <w:style w:type="paragraph" w:styleId="Onderwerpvanopmerking">
    <w:name w:val="annotation subject"/>
    <w:basedOn w:val="ZsysbasisEmtio"/>
    <w:next w:val="BasistekstEmtio"/>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Emtio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Emtio"/>
    <w:next w:val="BasistekstEmtio"/>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Emtio"/>
    <w:next w:val="BasistekstEmtio"/>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Standaardtabe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24"/>
      </w:numPr>
    </w:pPr>
  </w:style>
  <w:style w:type="paragraph" w:customStyle="1" w:styleId="AgendapuntEmtio">
    <w:name w:val="Agendapunt Emtio"/>
    <w:basedOn w:val="ZsysbasisEmtio"/>
    <w:uiPriority w:val="4"/>
    <w:rsid w:val="001C6232"/>
    <w:pPr>
      <w:numPr>
        <w:numId w:val="25"/>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BasistekstEmtioChar">
    <w:name w:val="Basistekst Emtio Char"/>
    <w:basedOn w:val="ZsysbasisEmtioChar"/>
    <w:link w:val="BasistekstEmtio"/>
    <w:locked/>
    <w:rsid w:val="006F4606"/>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DC6B9-6A5B-40E3-8266-05A9220FC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198</Words>
  <Characters>1188</Characters>
  <Application>Microsoft Office Word</Application>
  <DocSecurity>0</DocSecurity>
  <Lines>9</Lines>
  <Paragraphs>2</Paragraphs>
  <ScaleCrop>false</ScaleCrop>
  <Company/>
  <LinksUpToDate>false</LinksUpToDate>
  <CharactersWithSpaces>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1</cp:revision>
  <dcterms:created xsi:type="dcterms:W3CDTF">2021-05-20T15:26:00Z</dcterms:created>
  <dcterms:modified xsi:type="dcterms:W3CDTF">2021-05-20T15:30:00Z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ies>
</file>